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E18C2" w14:textId="77777777" w:rsidR="004920C9" w:rsidRDefault="00000000">
      <w:pPr>
        <w:pStyle w:val="Nadpis1"/>
      </w:pPr>
      <w:r>
        <w:t>Anna Nováková</w:t>
      </w:r>
    </w:p>
    <w:p w14:paraId="2808B40D" w14:textId="77777777" w:rsidR="004920C9" w:rsidRDefault="00000000">
      <w:r>
        <w:t>Email: anna.novakova@example.com | Tel: +420 123 456 789 | Praha, Česko</w:t>
      </w:r>
    </w:p>
    <w:p w14:paraId="70F02DF0" w14:textId="77777777" w:rsidR="004920C9" w:rsidRDefault="00000000">
      <w:pPr>
        <w:pStyle w:val="Nadpis2"/>
      </w:pPr>
      <w:r>
        <w:t>Profesní profil</w:t>
      </w:r>
    </w:p>
    <w:p w14:paraId="491F3A83" w14:textId="77777777" w:rsidR="004920C9" w:rsidRDefault="00000000">
      <w:r>
        <w:t>Zkušená specialistka na integraci dat a MLOps s více než 7 lety praxe v oblasti AI a cloudových řešení. Vyniká v návrhu a implementaci datových pipeline a automatizaci procesů. Má hluboké znalosti Azure a DevOps nástrojů. Silné analytické myšlení a schopnost vést týmy v agilním prostředí.</w:t>
      </w:r>
    </w:p>
    <w:p w14:paraId="4E1483D6" w14:textId="77777777" w:rsidR="004920C9" w:rsidRDefault="00000000">
      <w:pPr>
        <w:pStyle w:val="Nadpis2"/>
      </w:pPr>
      <w:r>
        <w:t>Klíčové dovednosti</w:t>
      </w:r>
    </w:p>
    <w:p w14:paraId="04129731" w14:textId="77777777" w:rsidR="004920C9" w:rsidRDefault="00000000">
      <w:pPr>
        <w:pStyle w:val="Seznamsodrkami"/>
      </w:pPr>
      <w:r>
        <w:t>Datová integrace a ETL procesy</w:t>
      </w:r>
    </w:p>
    <w:p w14:paraId="583EDC3C" w14:textId="77777777" w:rsidR="004920C9" w:rsidRDefault="00000000">
      <w:pPr>
        <w:pStyle w:val="Seznamsodrkami"/>
      </w:pPr>
      <w:r>
        <w:t>MLOps a CI/CD pipeline</w:t>
      </w:r>
    </w:p>
    <w:p w14:paraId="7E93D4CA" w14:textId="77777777" w:rsidR="004920C9" w:rsidRDefault="00000000">
      <w:pPr>
        <w:pStyle w:val="Seznamsodrkami"/>
      </w:pPr>
      <w:r>
        <w:t>Microsoft Azure (Data Factory, Azure ML, Logic Apps)</w:t>
      </w:r>
    </w:p>
    <w:p w14:paraId="08575846" w14:textId="77777777" w:rsidR="004920C9" w:rsidRDefault="00000000">
      <w:pPr>
        <w:pStyle w:val="Seznamsodrkami"/>
      </w:pPr>
      <w:r>
        <w:t>Automatizace a orchestrace datových toků</w:t>
      </w:r>
    </w:p>
    <w:p w14:paraId="19E237E5" w14:textId="77777777" w:rsidR="004920C9" w:rsidRDefault="00000000">
      <w:pPr>
        <w:pStyle w:val="Seznamsodrkami"/>
      </w:pPr>
      <w:r>
        <w:t>Scrum, Agile metodiky</w:t>
      </w:r>
    </w:p>
    <w:p w14:paraId="16870417" w14:textId="77777777" w:rsidR="004920C9" w:rsidRDefault="00000000">
      <w:pPr>
        <w:pStyle w:val="Nadpis2"/>
      </w:pPr>
      <w:r>
        <w:t>Pracovní zkušenosti</w:t>
      </w:r>
    </w:p>
    <w:p w14:paraId="54B4AD29" w14:textId="77777777" w:rsidR="004920C9" w:rsidRDefault="00000000">
      <w:pPr>
        <w:pStyle w:val="Seznamsodrkami"/>
      </w:pPr>
      <w:r>
        <w:t>Senior Data Integration Engineer – TechData Solutions, Praha (2021 – současnost)</w:t>
      </w:r>
    </w:p>
    <w:p w14:paraId="3263F0B0" w14:textId="77777777" w:rsidR="004920C9" w:rsidRDefault="00000000">
      <w:r>
        <w:t>Vedení týmu pro vývoj datových pipeline v Azure. Implementace MLOps procesů pro nasazení modelů do produkce. Spolupráce s datovými vědci a DevOps týmem.</w:t>
      </w:r>
    </w:p>
    <w:p w14:paraId="3F154DE7" w14:textId="77777777" w:rsidR="004920C9" w:rsidRDefault="00000000">
      <w:pPr>
        <w:pStyle w:val="Seznamsodrkami"/>
      </w:pPr>
      <w:r>
        <w:t>Data Engineer – Integrix s.r.o., Brno (2018 – 2021)</w:t>
      </w:r>
    </w:p>
    <w:p w14:paraId="2F5A7913" w14:textId="77777777" w:rsidR="004920C9" w:rsidRDefault="00000000">
      <w:r>
        <w:t>Vývoj a správa ETL procesů, optimalizace datových toků, práce s Azure Data Factory a SQL databázemi.</w:t>
      </w:r>
    </w:p>
    <w:p w14:paraId="3CE3A5CB" w14:textId="77777777" w:rsidR="004920C9" w:rsidRDefault="00000000">
      <w:pPr>
        <w:pStyle w:val="Seznamsodrkami"/>
      </w:pPr>
      <w:r>
        <w:t>Junior BI Analyst – DataBridge, Ostrava (2016 – 2018)</w:t>
      </w:r>
    </w:p>
    <w:p w14:paraId="045C3910" w14:textId="77777777" w:rsidR="004920C9" w:rsidRDefault="00000000">
      <w:r>
        <w:t>Analýza datových požadavků, tvorba reportů v Power BI, podpora datového skladu.</w:t>
      </w:r>
    </w:p>
    <w:p w14:paraId="6105C5E5" w14:textId="77777777" w:rsidR="004920C9" w:rsidRDefault="00000000">
      <w:pPr>
        <w:pStyle w:val="Nadpis2"/>
      </w:pPr>
      <w:r>
        <w:t>Vzdělání</w:t>
      </w:r>
    </w:p>
    <w:p w14:paraId="3585CD0A" w14:textId="77777777" w:rsidR="004920C9" w:rsidRDefault="00000000">
      <w:r>
        <w:t>Vysoké učení technické v Brně, Fakulta informačních technologií, Ing., 2016</w:t>
      </w:r>
    </w:p>
    <w:p w14:paraId="6917D338" w14:textId="77777777" w:rsidR="004920C9" w:rsidRDefault="00000000">
      <w:pPr>
        <w:pStyle w:val="Nadpis2"/>
      </w:pPr>
      <w:r>
        <w:t>Certifikace</w:t>
      </w:r>
    </w:p>
    <w:p w14:paraId="520EFC56" w14:textId="77777777" w:rsidR="004920C9" w:rsidRDefault="00000000">
      <w:r>
        <w:t>Microsoft Certified: Azure Data Engineer Associate, 2020</w:t>
      </w:r>
    </w:p>
    <w:p w14:paraId="23F345C9" w14:textId="77777777" w:rsidR="004920C9" w:rsidRDefault="00000000">
      <w:pPr>
        <w:pStyle w:val="Nadpis2"/>
      </w:pPr>
      <w:r>
        <w:t>Technologie a nástroje</w:t>
      </w:r>
    </w:p>
    <w:p w14:paraId="46C901FE" w14:textId="77777777" w:rsidR="004920C9" w:rsidRDefault="00000000">
      <w:r>
        <w:t>Azure, Python, SQL, Power BI, MLflow, Git, Docker</w:t>
      </w:r>
    </w:p>
    <w:p w14:paraId="285E3C2D" w14:textId="77777777" w:rsidR="004920C9" w:rsidRDefault="00000000">
      <w:pPr>
        <w:pStyle w:val="Nadpis2"/>
      </w:pPr>
      <w:r>
        <w:t>Jazyky</w:t>
      </w:r>
    </w:p>
    <w:p w14:paraId="42374817" w14:textId="77777777" w:rsidR="004920C9" w:rsidRDefault="00000000">
      <w:r>
        <w:t>Čeština (rodilá), Angličtina (pokročilá)</w:t>
      </w:r>
    </w:p>
    <w:sectPr w:rsidR="004920C9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95739076">
    <w:abstractNumId w:val="8"/>
  </w:num>
  <w:num w:numId="2" w16cid:durableId="1526940120">
    <w:abstractNumId w:val="6"/>
  </w:num>
  <w:num w:numId="3" w16cid:durableId="608048016">
    <w:abstractNumId w:val="5"/>
  </w:num>
  <w:num w:numId="4" w16cid:durableId="1638752965">
    <w:abstractNumId w:val="4"/>
  </w:num>
  <w:num w:numId="5" w16cid:durableId="376975672">
    <w:abstractNumId w:val="7"/>
  </w:num>
  <w:num w:numId="6" w16cid:durableId="1553155944">
    <w:abstractNumId w:val="3"/>
  </w:num>
  <w:num w:numId="7" w16cid:durableId="1953004052">
    <w:abstractNumId w:val="2"/>
  </w:num>
  <w:num w:numId="8" w16cid:durableId="272128562">
    <w:abstractNumId w:val="1"/>
  </w:num>
  <w:num w:numId="9" w16cid:durableId="8473260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C1927"/>
    <w:rsid w:val="0029639D"/>
    <w:rsid w:val="00326F90"/>
    <w:rsid w:val="004920C9"/>
    <w:rsid w:val="00904C81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40EE83"/>
  <w14:defaultImageDpi w14:val="300"/>
  <w15:docId w15:val="{948E3200-13C9-4806-BFFC-2E050377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C693F"/>
    <w:rPr>
      <w:rFonts w:ascii="Calibri" w:hAnsi="Calibri"/>
    </w:rPr>
  </w:style>
  <w:style w:type="paragraph" w:styleId="Nadpis1">
    <w:name w:val="heading 1"/>
    <w:basedOn w:val="Normln"/>
    <w:next w:val="Normln"/>
    <w:link w:val="Nadpis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618BF"/>
  </w:style>
  <w:style w:type="paragraph" w:styleId="Zpat">
    <w:name w:val="footer"/>
    <w:basedOn w:val="Normln"/>
    <w:link w:val="Zpa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618BF"/>
  </w:style>
  <w:style w:type="paragraph" w:styleId="Bezmezer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ev">
    <w:name w:val="Title"/>
    <w:basedOn w:val="Normln"/>
    <w:next w:val="Normln"/>
    <w:link w:val="Nzev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AA1D8D"/>
  </w:style>
  <w:style w:type="paragraph" w:styleId="Zkladntext2">
    <w:name w:val="Body Text 2"/>
    <w:basedOn w:val="Normln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AA1D8D"/>
  </w:style>
  <w:style w:type="paragraph" w:styleId="Zkladntext3">
    <w:name w:val="Body Text 3"/>
    <w:basedOn w:val="Normln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AA1D8D"/>
    <w:rPr>
      <w:sz w:val="16"/>
      <w:szCs w:val="16"/>
    </w:rPr>
  </w:style>
  <w:style w:type="paragraph" w:styleId="Seznam">
    <w:name w:val="List"/>
    <w:basedOn w:val="Norml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orml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ormln"/>
    <w:uiPriority w:val="99"/>
    <w:unhideWhenUsed/>
    <w:rsid w:val="00326F90"/>
    <w:pPr>
      <w:ind w:left="1080" w:hanging="360"/>
      <w:contextualSpacing/>
    </w:pPr>
  </w:style>
  <w:style w:type="paragraph" w:styleId="Seznamsodrkami">
    <w:name w:val="List Bullet"/>
    <w:basedOn w:val="Normln"/>
    <w:uiPriority w:val="99"/>
    <w:unhideWhenUsed/>
    <w:rsid w:val="00326F90"/>
    <w:pPr>
      <w:numPr>
        <w:numId w:val="1"/>
      </w:numPr>
      <w:contextualSpacing/>
    </w:pPr>
  </w:style>
  <w:style w:type="paragraph" w:styleId="Seznamsodrkami2">
    <w:name w:val="List Bullet 2"/>
    <w:basedOn w:val="Normln"/>
    <w:uiPriority w:val="99"/>
    <w:unhideWhenUsed/>
    <w:rsid w:val="00326F90"/>
    <w:pPr>
      <w:numPr>
        <w:numId w:val="2"/>
      </w:numPr>
      <w:contextualSpacing/>
    </w:pPr>
  </w:style>
  <w:style w:type="paragraph" w:styleId="Seznamsodrkami3">
    <w:name w:val="List Bullet 3"/>
    <w:basedOn w:val="Normln"/>
    <w:uiPriority w:val="99"/>
    <w:unhideWhenUsed/>
    <w:rsid w:val="00326F90"/>
    <w:pPr>
      <w:numPr>
        <w:numId w:val="3"/>
      </w:numPr>
      <w:contextualSpacing/>
    </w:pPr>
  </w:style>
  <w:style w:type="paragraph" w:styleId="slovanseznam">
    <w:name w:val="List Number"/>
    <w:basedOn w:val="Normln"/>
    <w:uiPriority w:val="99"/>
    <w:unhideWhenUsed/>
    <w:rsid w:val="00326F90"/>
    <w:pPr>
      <w:numPr>
        <w:numId w:val="5"/>
      </w:numPr>
      <w:contextualSpacing/>
    </w:pPr>
  </w:style>
  <w:style w:type="paragraph" w:styleId="slovanseznam2">
    <w:name w:val="List Number 2"/>
    <w:basedOn w:val="Normln"/>
    <w:uiPriority w:val="99"/>
    <w:unhideWhenUsed/>
    <w:rsid w:val="0029639D"/>
    <w:pPr>
      <w:numPr>
        <w:numId w:val="6"/>
      </w:numPr>
      <w:contextualSpacing/>
    </w:pPr>
  </w:style>
  <w:style w:type="paragraph" w:styleId="slovanseznam3">
    <w:name w:val="List Number 3"/>
    <w:basedOn w:val="Normln"/>
    <w:uiPriority w:val="99"/>
    <w:unhideWhenUsed/>
    <w:rsid w:val="0029639D"/>
    <w:pPr>
      <w:numPr>
        <w:numId w:val="7"/>
      </w:numPr>
      <w:contextualSpacing/>
    </w:pPr>
  </w:style>
  <w:style w:type="paragraph" w:styleId="Pokraovnseznamu">
    <w:name w:val="List Continue"/>
    <w:basedOn w:val="Normln"/>
    <w:uiPriority w:val="99"/>
    <w:unhideWhenUsed/>
    <w:rsid w:val="0029639D"/>
    <w:pPr>
      <w:spacing w:after="120"/>
      <w:ind w:left="360"/>
      <w:contextualSpacing/>
    </w:pPr>
  </w:style>
  <w:style w:type="paragraph" w:styleId="Pokraovnseznamu2">
    <w:name w:val="List Continue 2"/>
    <w:basedOn w:val="Normln"/>
    <w:uiPriority w:val="99"/>
    <w:unhideWhenUsed/>
    <w:rsid w:val="0029639D"/>
    <w:pPr>
      <w:spacing w:after="120"/>
      <w:ind w:left="720"/>
      <w:contextualSpacing/>
    </w:pPr>
  </w:style>
  <w:style w:type="paragraph" w:styleId="Pokraovnseznamu3">
    <w:name w:val="List Continue 3"/>
    <w:basedOn w:val="Normln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FC693F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iln">
    <w:name w:val="Strong"/>
    <w:basedOn w:val="Standardnpsmoodstavce"/>
    <w:uiPriority w:val="22"/>
    <w:qFormat/>
    <w:rsid w:val="00FC693F"/>
    <w:rPr>
      <w:b/>
      <w:bCs/>
    </w:rPr>
  </w:style>
  <w:style w:type="character" w:styleId="Zdraznn">
    <w:name w:val="Emphasis"/>
    <w:basedOn w:val="Standardnpsmoodstavce"/>
    <w:uiPriority w:val="20"/>
    <w:qFormat/>
    <w:rsid w:val="00FC693F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C693F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FC693F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FC693F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FC693F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FC693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FC693F"/>
    <w:pPr>
      <w:outlineLvl w:val="9"/>
    </w:pPr>
  </w:style>
  <w:style w:type="table" w:styleId="Mkatabulky">
    <w:name w:val="Table Grid"/>
    <w:basedOn w:val="Normlntabul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">
    <w:name w:val="Light Shading"/>
    <w:basedOn w:val="Normlntabul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stnovnzvraznn1">
    <w:name w:val="Light Shading Accent 1"/>
    <w:basedOn w:val="Normlntabul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tlstnovnzvraznn2">
    <w:name w:val="Light Shading Accent 2"/>
    <w:basedOn w:val="Normlntabul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tlstnovnzvraznn3">
    <w:name w:val="Light Shading Accent 3"/>
    <w:basedOn w:val="Normlntabul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tlstnovnzvraznn4">
    <w:name w:val="Light Shading Accent 4"/>
    <w:basedOn w:val="Normlntabul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tlstnovnzvraznn5">
    <w:name w:val="Light Shading Accent 5"/>
    <w:basedOn w:val="Normlntabul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stnovnzvraznn6">
    <w:name w:val="Light Shading Accent 6"/>
    <w:basedOn w:val="Normlntabul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tlseznam">
    <w:name w:val="Light List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tlseznamzvraznn1">
    <w:name w:val="Light List Accent 1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tlseznamzvraznn2">
    <w:name w:val="Light List Accent 2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tlseznamzvraznn3">
    <w:name w:val="Light List Accent 3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tlseznamzvraznn4">
    <w:name w:val="Light List Accent 4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tlseznamzvraznn5">
    <w:name w:val="Light List Accent 5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tlseznamzvraznn6">
    <w:name w:val="Light List Accent 6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tlmka">
    <w:name w:val="Light Grid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1">
    <w:name w:val="Light Grid Accent 1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tlmkazvraznn2">
    <w:name w:val="Light Grid Accent 2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tlmkazvraznn3">
    <w:name w:val="Light Grid Accent 3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tlmkazvraznn4">
    <w:name w:val="Light Grid Accent 4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tlmkazvraznn5">
    <w:name w:val="Light Grid Accent 5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6">
    <w:name w:val="Light Grid Accent 6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ednstnovn1">
    <w:name w:val="Medium Shading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2">
    <w:name w:val="Medium Shading 1 Accent 2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3">
    <w:name w:val="Medium Shading 1 Accent 3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4">
    <w:name w:val="Medium Shading 1 Accent 4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5">
    <w:name w:val="Medium Shading 1 Accent 5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6">
    <w:name w:val="Medium Shading 1 Accent 6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2">
    <w:name w:val="Medium Shading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1">
    <w:name w:val="Medium Shading 2 Accent 1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2">
    <w:name w:val="Medium Shading 2 Accent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3">
    <w:name w:val="Medium Shading 2 Accent 3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4">
    <w:name w:val="Medium Shading 2 Accent 4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5">
    <w:name w:val="Medium Shading 2 Accent 5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6">
    <w:name w:val="Medium Shading 2 Accent 6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eznam1">
    <w:name w:val="Medium Lis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ednseznam1zvraznn1">
    <w:name w:val="Medium List 1 Accen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ednseznam1zvraznn2">
    <w:name w:val="Medium List 1 Accent 2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ednseznam1zvraznn3">
    <w:name w:val="Medium List 1 Accent 3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ednseznam1zvraznn4">
    <w:name w:val="Medium List 1 Accent 4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ednseznam1zvraznn5">
    <w:name w:val="Medium List 1 Accent 5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ednseznam1zvraznn6">
    <w:name w:val="Medium List 1 Accent 6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ednseznam2">
    <w:name w:val="Medium Lis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1">
    <w:name w:val="Medium List 2 Accent 1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2">
    <w:name w:val="Medium List 2 Accen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3">
    <w:name w:val="Medium List 2 Accent 3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4">
    <w:name w:val="Medium List 2 Accent 4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5">
    <w:name w:val="Medium List 2 Accent 5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6">
    <w:name w:val="Medium List 2 Accent 6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mka1">
    <w:name w:val="Medium Grid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ednmka1zvraznn1">
    <w:name w:val="Medium Grid 1 Accent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ednmka1zvraznn2">
    <w:name w:val="Medium Grid 1 Accent 2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ednmka1zvraznn3">
    <w:name w:val="Medium Grid 1 Accent 3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ednmka1zvraznn4">
    <w:name w:val="Medium Grid 1 Accent 4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ednmka1zvraznn5">
    <w:name w:val="Medium Grid 1 Accent 5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ednmka1zvraznn6">
    <w:name w:val="Medium Grid 1 Accent 6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ednmka2">
    <w:name w:val="Medium Grid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1">
    <w:name w:val="Medium Grid 2 Accent 1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2">
    <w:name w:val="Medium Grid 2 Accent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3">
    <w:name w:val="Medium Grid 2 Accent 3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4">
    <w:name w:val="Medium Grid 2 Accent 4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5">
    <w:name w:val="Medium Grid 2 Accent 5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6">
    <w:name w:val="Medium Grid 2 Accent 6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3">
    <w:name w:val="Medium Grid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ednmka3zvraznn1">
    <w:name w:val="Medium Grid 3 Accent 1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ednmka3zvraznn2">
    <w:name w:val="Medium Grid 3 Accent 2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ednmka3zvraznn3">
    <w:name w:val="Medium Grid 3 Accent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ednmka3zvraznn4">
    <w:name w:val="Medium Grid 3 Accent 4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ednmka3zvraznn5">
    <w:name w:val="Medium Grid 3 Accent 5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ednmka3zvraznn6">
    <w:name w:val="Medium Grid 3 Accent 6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seznam">
    <w:name w:val="Dark List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seznamzvraznn1">
    <w:name w:val="Dark List Accent 1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seznamzvraznn2">
    <w:name w:val="Dark List Accent 2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seznamzvraznn3">
    <w:name w:val="Dark List Accent 3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seznamzvraznn4">
    <w:name w:val="Dark List Accent 4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seznamzvraznn5">
    <w:name w:val="Dark List Accent 5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seznamzvraznn6">
    <w:name w:val="Dark List Accent 6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evnstnovn">
    <w:name w:val="Colorful Shading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1">
    <w:name w:val="Colorful Shading Accent 1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2">
    <w:name w:val="Colorful Shading Accent 2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3">
    <w:name w:val="Colorful Shading Accent 3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stnovnzvraznn4">
    <w:name w:val="Colorful Shading Accent 4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5">
    <w:name w:val="Colorful Shading Accent 5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6">
    <w:name w:val="Colorful Shading Accent 6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eznam">
    <w:name w:val="Colorful List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evnseznamzvraznn1">
    <w:name w:val="Colorful List Accent 1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evnseznamzvraznn2">
    <w:name w:val="Colorful List Accent 2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evnseznamzvraznn3">
    <w:name w:val="Colorful List Accent 3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evnseznamzvraznn4">
    <w:name w:val="Colorful List Accent 4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evnseznamzvraznn5">
    <w:name w:val="Colorful List Accent 5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evnseznamzvraznn6">
    <w:name w:val="Colorful List Accent 6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evnmka">
    <w:name w:val="Colorful Grid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evnmkazvraznn1">
    <w:name w:val="Colorful Grid Accent 1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evnmkazvraznn2">
    <w:name w:val="Colorful Grid Accent 2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evnmkazvraznn3">
    <w:name w:val="Colorful Grid Accent 3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mkazvraznn4">
    <w:name w:val="Colorful Grid Accent 4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evnmkazvraznn5">
    <w:name w:val="Colorful Grid Accent 5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evnmkazvraznn6">
    <w:name w:val="Colorful Grid Accent 6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1205</Characters>
  <Application>Microsoft Office Word</Application>
  <DocSecurity>0</DocSecurity>
  <Lines>32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Jedna až pět Jedna až pět</cp:lastModifiedBy>
  <cp:revision>2</cp:revision>
  <dcterms:created xsi:type="dcterms:W3CDTF">2026-03-27T20:11:00Z</dcterms:created>
  <dcterms:modified xsi:type="dcterms:W3CDTF">2026-03-27T20:11:00Z</dcterms:modified>
  <cp:category/>
</cp:coreProperties>
</file>