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80A8B" w14:textId="77777777" w:rsidR="00C3762C" w:rsidRDefault="00000000">
      <w:pPr>
        <w:pStyle w:val="Nadpis1"/>
      </w:pPr>
      <w:r>
        <w:t>Tomáš Svoboda</w:t>
      </w:r>
    </w:p>
    <w:p w14:paraId="5F396803" w14:textId="77777777" w:rsidR="00C3762C" w:rsidRDefault="00000000">
      <w:r>
        <w:t>Email: tomas.svoboda@example.com | Tel: +420 456 789 012 | Ostrava, Česko</w:t>
      </w:r>
    </w:p>
    <w:p w14:paraId="38581C1F" w14:textId="77777777" w:rsidR="00C3762C" w:rsidRDefault="00000000">
      <w:pPr>
        <w:pStyle w:val="Nadpis2"/>
      </w:pPr>
      <w:r>
        <w:t>Profesní profil</w:t>
      </w:r>
    </w:p>
    <w:p w14:paraId="273BB3B8" w14:textId="77777777" w:rsidR="00C3762C" w:rsidRDefault="00000000">
      <w:r>
        <w:t>Datový vědec s 5 lety zkušeností, který se postupně přeorientoval na integraci AI řešení do podnikových systémů. Specializuje se na cloudové platformy, zejména AWS, a vývoj prediktivních modelů. Má zkušenosti s vedením projektů a komunikací s byznysem.</w:t>
      </w:r>
    </w:p>
    <w:p w14:paraId="386A673F" w14:textId="77777777" w:rsidR="00C3762C" w:rsidRDefault="00000000">
      <w:pPr>
        <w:pStyle w:val="Nadpis2"/>
      </w:pPr>
      <w:r>
        <w:t>Klíčové dovednosti</w:t>
      </w:r>
    </w:p>
    <w:p w14:paraId="6507A7B6" w14:textId="77777777" w:rsidR="00C3762C" w:rsidRDefault="00000000">
      <w:pPr>
        <w:pStyle w:val="Seznamsodrkami"/>
      </w:pPr>
      <w:r>
        <w:t>Data Science a strojové učení</w:t>
      </w:r>
    </w:p>
    <w:p w14:paraId="71B9EA6C" w14:textId="77777777" w:rsidR="00C3762C" w:rsidRDefault="00000000">
      <w:pPr>
        <w:pStyle w:val="Seznamsodrkami"/>
      </w:pPr>
      <w:r>
        <w:t>Integrace AI do podnikových systémů</w:t>
      </w:r>
    </w:p>
    <w:p w14:paraId="0463345D" w14:textId="77777777" w:rsidR="00C3762C" w:rsidRDefault="00000000">
      <w:pPr>
        <w:pStyle w:val="Seznamsodrkami"/>
      </w:pPr>
      <w:r>
        <w:t>AWS (SageMaker, Lambda, Glue)</w:t>
      </w:r>
    </w:p>
    <w:p w14:paraId="6CDC8277" w14:textId="77777777" w:rsidR="00C3762C" w:rsidRDefault="00000000">
      <w:pPr>
        <w:pStyle w:val="Seznamsodrkami"/>
      </w:pPr>
      <w:r>
        <w:t>Python, SQL, Spark</w:t>
      </w:r>
    </w:p>
    <w:p w14:paraId="6285EF49" w14:textId="77777777" w:rsidR="00C3762C" w:rsidRDefault="00000000">
      <w:pPr>
        <w:pStyle w:val="Seznamsodrkami"/>
      </w:pPr>
      <w:r>
        <w:t>Komunikace s klienty, agilní vývoj</w:t>
      </w:r>
    </w:p>
    <w:p w14:paraId="4739BEA0" w14:textId="77777777" w:rsidR="00C3762C" w:rsidRDefault="00000000">
      <w:pPr>
        <w:pStyle w:val="Nadpis2"/>
      </w:pPr>
      <w:r>
        <w:t>Pracovní zkušenosti</w:t>
      </w:r>
    </w:p>
    <w:p w14:paraId="0D52EAAD" w14:textId="77777777" w:rsidR="00C3762C" w:rsidRDefault="00000000">
      <w:pPr>
        <w:pStyle w:val="Seznamsodrkami"/>
      </w:pPr>
      <w:r>
        <w:t>AI Integration Specialist – CloudAI s.r.o., Ostrava (2022 – současnost)</w:t>
      </w:r>
    </w:p>
    <w:p w14:paraId="4101AD90" w14:textId="77777777" w:rsidR="00C3762C" w:rsidRDefault="00000000">
      <w:r>
        <w:t>Integrace AI modelů do produkčních systémů, návrh architektury řešení v AWS, spolupráce s vývojáři a analytiky.</w:t>
      </w:r>
    </w:p>
    <w:p w14:paraId="786C486C" w14:textId="77777777" w:rsidR="00C3762C" w:rsidRDefault="00000000">
      <w:pPr>
        <w:pStyle w:val="Seznamsodrkami"/>
      </w:pPr>
      <w:r>
        <w:t>Data Scientist – Insight Analytics, Praha (2019 – 2022)</w:t>
      </w:r>
    </w:p>
    <w:p w14:paraId="6D2352A4" w14:textId="77777777" w:rsidR="00C3762C" w:rsidRDefault="00000000">
      <w:r>
        <w:t>Vývoj prediktivních modelů, analýza dat, prezentace výsledků klientům, spolupráce na výzkumných projektech.</w:t>
      </w:r>
    </w:p>
    <w:p w14:paraId="7F263DB5" w14:textId="77777777" w:rsidR="00C3762C" w:rsidRDefault="00000000">
      <w:pPr>
        <w:pStyle w:val="Seznamsodrkami"/>
      </w:pPr>
      <w:r>
        <w:t>Junior Data Analyst – DataLab, Brno (2018 – 2019)</w:t>
      </w:r>
    </w:p>
    <w:p w14:paraId="791A4AC0" w14:textId="77777777" w:rsidR="00C3762C" w:rsidRDefault="00000000">
      <w:r>
        <w:t>Základní analýzy dat, tvorba dashboardů, podpora seniorních analytiků.</w:t>
      </w:r>
    </w:p>
    <w:p w14:paraId="00B2ADA7" w14:textId="77777777" w:rsidR="00C3762C" w:rsidRDefault="00000000">
      <w:pPr>
        <w:pStyle w:val="Nadpis2"/>
      </w:pPr>
      <w:r>
        <w:t>Vzdělání</w:t>
      </w:r>
    </w:p>
    <w:p w14:paraId="61BC838F" w14:textId="77777777" w:rsidR="00C3762C" w:rsidRDefault="00000000">
      <w:r>
        <w:t>Vysoká škola báňská – TU Ostrava, Informatika, Ing., 2018</w:t>
      </w:r>
    </w:p>
    <w:p w14:paraId="180FDF04" w14:textId="77777777" w:rsidR="00C3762C" w:rsidRDefault="00000000">
      <w:pPr>
        <w:pStyle w:val="Nadpis2"/>
      </w:pPr>
      <w:r>
        <w:t>Certifikace</w:t>
      </w:r>
    </w:p>
    <w:p w14:paraId="33EB6822" w14:textId="77777777" w:rsidR="00C3762C" w:rsidRDefault="00000000">
      <w:r>
        <w:t>AWS Certified Machine Learning – Specialty, 2021</w:t>
      </w:r>
    </w:p>
    <w:p w14:paraId="6906A55C" w14:textId="77777777" w:rsidR="00C3762C" w:rsidRDefault="00000000">
      <w:pPr>
        <w:pStyle w:val="Nadpis2"/>
      </w:pPr>
      <w:r>
        <w:t>Technologie a nástroje</w:t>
      </w:r>
    </w:p>
    <w:p w14:paraId="3F029F6D" w14:textId="77777777" w:rsidR="00C3762C" w:rsidRDefault="00000000">
      <w:r>
        <w:t>AWS, Python, Pandas, Scikit-learn, Tableau, Git</w:t>
      </w:r>
    </w:p>
    <w:p w14:paraId="62AAECBE" w14:textId="77777777" w:rsidR="00C3762C" w:rsidRDefault="00000000">
      <w:pPr>
        <w:pStyle w:val="Nadpis2"/>
      </w:pPr>
      <w:r>
        <w:t>Jazyky</w:t>
      </w:r>
    </w:p>
    <w:p w14:paraId="52490E30" w14:textId="77777777" w:rsidR="00C3762C" w:rsidRDefault="00000000">
      <w:r>
        <w:t>Čeština (rodilá), Angličtina (pokročilá)</w:t>
      </w:r>
    </w:p>
    <w:sectPr w:rsidR="00C3762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27138741">
    <w:abstractNumId w:val="8"/>
  </w:num>
  <w:num w:numId="2" w16cid:durableId="839783118">
    <w:abstractNumId w:val="6"/>
  </w:num>
  <w:num w:numId="3" w16cid:durableId="1623730806">
    <w:abstractNumId w:val="5"/>
  </w:num>
  <w:num w:numId="4" w16cid:durableId="1350638231">
    <w:abstractNumId w:val="4"/>
  </w:num>
  <w:num w:numId="5" w16cid:durableId="789204978">
    <w:abstractNumId w:val="7"/>
  </w:num>
  <w:num w:numId="6" w16cid:durableId="1886216441">
    <w:abstractNumId w:val="3"/>
  </w:num>
  <w:num w:numId="7" w16cid:durableId="1218932159">
    <w:abstractNumId w:val="2"/>
  </w:num>
  <w:num w:numId="8" w16cid:durableId="1176840647">
    <w:abstractNumId w:val="1"/>
  </w:num>
  <w:num w:numId="9" w16cid:durableId="598754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C1927"/>
    <w:rsid w:val="0029639D"/>
    <w:rsid w:val="00326F90"/>
    <w:rsid w:val="00AA1D8D"/>
    <w:rsid w:val="00B31C89"/>
    <w:rsid w:val="00B47730"/>
    <w:rsid w:val="00C3762C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6CC9CD"/>
  <w14:defaultImageDpi w14:val="300"/>
  <w15:docId w15:val="{948E3200-13C9-4806-BFFC-2E050377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C693F"/>
    <w:rPr>
      <w:rFonts w:ascii="Calibri" w:hAnsi="Calibri"/>
    </w:rPr>
  </w:style>
  <w:style w:type="paragraph" w:styleId="Nadpis1">
    <w:name w:val="heading 1"/>
    <w:basedOn w:val="Normln"/>
    <w:next w:val="Normln"/>
    <w:link w:val="Nadpis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618BF"/>
  </w:style>
  <w:style w:type="paragraph" w:styleId="Zpat">
    <w:name w:val="footer"/>
    <w:basedOn w:val="Normln"/>
    <w:link w:val="Zpa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618BF"/>
  </w:style>
  <w:style w:type="paragraph" w:styleId="Bezmezer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ev">
    <w:name w:val="Title"/>
    <w:basedOn w:val="Normln"/>
    <w:next w:val="Normln"/>
    <w:link w:val="Nzev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AA1D8D"/>
  </w:style>
  <w:style w:type="paragraph" w:styleId="Zkladntext2">
    <w:name w:val="Body Text 2"/>
    <w:basedOn w:val="Normln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AA1D8D"/>
  </w:style>
  <w:style w:type="paragraph" w:styleId="Zkladntext3">
    <w:name w:val="Body Text 3"/>
    <w:basedOn w:val="Normln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AA1D8D"/>
    <w:rPr>
      <w:sz w:val="16"/>
      <w:szCs w:val="16"/>
    </w:rPr>
  </w:style>
  <w:style w:type="paragraph" w:styleId="Seznam">
    <w:name w:val="List"/>
    <w:basedOn w:val="Norml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orml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ormln"/>
    <w:uiPriority w:val="99"/>
    <w:unhideWhenUsed/>
    <w:rsid w:val="00326F90"/>
    <w:pPr>
      <w:ind w:left="1080" w:hanging="360"/>
      <w:contextualSpacing/>
    </w:pPr>
  </w:style>
  <w:style w:type="paragraph" w:styleId="Seznamsodrkami">
    <w:name w:val="List Bullet"/>
    <w:basedOn w:val="Normln"/>
    <w:uiPriority w:val="99"/>
    <w:unhideWhenUsed/>
    <w:rsid w:val="00326F90"/>
    <w:pPr>
      <w:numPr>
        <w:numId w:val="1"/>
      </w:numPr>
      <w:contextualSpacing/>
    </w:pPr>
  </w:style>
  <w:style w:type="paragraph" w:styleId="Seznamsodrkami2">
    <w:name w:val="List Bullet 2"/>
    <w:basedOn w:val="Normln"/>
    <w:uiPriority w:val="99"/>
    <w:unhideWhenUsed/>
    <w:rsid w:val="00326F90"/>
    <w:pPr>
      <w:numPr>
        <w:numId w:val="2"/>
      </w:numPr>
      <w:contextualSpacing/>
    </w:pPr>
  </w:style>
  <w:style w:type="paragraph" w:styleId="Seznamsodrkami3">
    <w:name w:val="List Bullet 3"/>
    <w:basedOn w:val="Normln"/>
    <w:uiPriority w:val="99"/>
    <w:unhideWhenUsed/>
    <w:rsid w:val="00326F90"/>
    <w:pPr>
      <w:numPr>
        <w:numId w:val="3"/>
      </w:numPr>
      <w:contextualSpacing/>
    </w:pPr>
  </w:style>
  <w:style w:type="paragraph" w:styleId="slovanseznam">
    <w:name w:val="List Number"/>
    <w:basedOn w:val="Normln"/>
    <w:uiPriority w:val="99"/>
    <w:unhideWhenUsed/>
    <w:rsid w:val="00326F90"/>
    <w:pPr>
      <w:numPr>
        <w:numId w:val="5"/>
      </w:numPr>
      <w:contextualSpacing/>
    </w:pPr>
  </w:style>
  <w:style w:type="paragraph" w:styleId="slovanseznam2">
    <w:name w:val="List Number 2"/>
    <w:basedOn w:val="Normln"/>
    <w:uiPriority w:val="99"/>
    <w:unhideWhenUsed/>
    <w:rsid w:val="0029639D"/>
    <w:pPr>
      <w:numPr>
        <w:numId w:val="6"/>
      </w:numPr>
      <w:contextualSpacing/>
    </w:pPr>
  </w:style>
  <w:style w:type="paragraph" w:styleId="slovanseznam3">
    <w:name w:val="List Number 3"/>
    <w:basedOn w:val="Normln"/>
    <w:uiPriority w:val="99"/>
    <w:unhideWhenUsed/>
    <w:rsid w:val="0029639D"/>
    <w:pPr>
      <w:numPr>
        <w:numId w:val="7"/>
      </w:numPr>
      <w:contextualSpacing/>
    </w:pPr>
  </w:style>
  <w:style w:type="paragraph" w:styleId="Pokraovnseznamu">
    <w:name w:val="List Continue"/>
    <w:basedOn w:val="Normln"/>
    <w:uiPriority w:val="99"/>
    <w:unhideWhenUsed/>
    <w:rsid w:val="0029639D"/>
    <w:pPr>
      <w:spacing w:after="120"/>
      <w:ind w:left="360"/>
      <w:contextualSpacing/>
    </w:pPr>
  </w:style>
  <w:style w:type="paragraph" w:styleId="Pokraovnseznamu2">
    <w:name w:val="List Continue 2"/>
    <w:basedOn w:val="Normln"/>
    <w:uiPriority w:val="99"/>
    <w:unhideWhenUsed/>
    <w:rsid w:val="0029639D"/>
    <w:pPr>
      <w:spacing w:after="120"/>
      <w:ind w:left="720"/>
      <w:contextualSpacing/>
    </w:pPr>
  </w:style>
  <w:style w:type="paragraph" w:styleId="Pokraovnseznamu3">
    <w:name w:val="List Continue 3"/>
    <w:basedOn w:val="Normln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FC693F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iln">
    <w:name w:val="Strong"/>
    <w:basedOn w:val="Standardnpsmoodstavce"/>
    <w:uiPriority w:val="22"/>
    <w:qFormat/>
    <w:rsid w:val="00FC693F"/>
    <w:rPr>
      <w:b/>
      <w:bCs/>
    </w:rPr>
  </w:style>
  <w:style w:type="character" w:styleId="Zdraznn">
    <w:name w:val="Emphasis"/>
    <w:basedOn w:val="Standardnpsmoodstavce"/>
    <w:uiPriority w:val="20"/>
    <w:qFormat/>
    <w:rsid w:val="00FC693F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C693F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FC693F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FC693F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FC693F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FC693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FC693F"/>
    <w:pPr>
      <w:outlineLvl w:val="9"/>
    </w:pPr>
  </w:style>
  <w:style w:type="table" w:styleId="Mkatabulky">
    <w:name w:val="Table Grid"/>
    <w:basedOn w:val="Normlntabul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">
    <w:name w:val="Light Shading"/>
    <w:basedOn w:val="Normlntabul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stnovnzvraznn1">
    <w:name w:val="Light Shading Accent 1"/>
    <w:basedOn w:val="Normlntabul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tlstnovnzvraznn2">
    <w:name w:val="Light Shading Accent 2"/>
    <w:basedOn w:val="Normlntabul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tlstnovnzvraznn3">
    <w:name w:val="Light Shading Accent 3"/>
    <w:basedOn w:val="Normlntabul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tlstnovnzvraznn4">
    <w:name w:val="Light Shading Accent 4"/>
    <w:basedOn w:val="Normlntabul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tlstnovnzvraznn5">
    <w:name w:val="Light Shading Accent 5"/>
    <w:basedOn w:val="Normlntabul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stnovnzvraznn6">
    <w:name w:val="Light Shading Accent 6"/>
    <w:basedOn w:val="Normlntabul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tlseznam">
    <w:name w:val="Light List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tlseznamzvraznn1">
    <w:name w:val="Light List Accent 1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tlseznamzvraznn2">
    <w:name w:val="Light List Accent 2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tlseznamzvraznn3">
    <w:name w:val="Light List Accent 3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tlseznamzvraznn4">
    <w:name w:val="Light List Accent 4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tlseznamzvraznn5">
    <w:name w:val="Light List Accent 5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tlseznamzvraznn6">
    <w:name w:val="Light List Accent 6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tlmka">
    <w:name w:val="Light Grid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tlmkazvraznn1">
    <w:name w:val="Light Grid Accent 1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tlmkazvraznn2">
    <w:name w:val="Light Grid Accent 2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tlmkazvraznn3">
    <w:name w:val="Light Grid Accent 3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tlmkazvraznn4">
    <w:name w:val="Light Grid Accent 4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tlmkazvraznn5">
    <w:name w:val="Light Grid Accent 5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6">
    <w:name w:val="Light Grid Accent 6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ednstnovn1">
    <w:name w:val="Medium Shading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2">
    <w:name w:val="Medium Shading 1 Accent 2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3">
    <w:name w:val="Medium Shading 1 Accent 3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4">
    <w:name w:val="Medium Shading 1 Accent 4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5">
    <w:name w:val="Medium Shading 1 Accent 5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6">
    <w:name w:val="Medium Shading 1 Accent 6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2">
    <w:name w:val="Medium Shading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1">
    <w:name w:val="Medium Shading 2 Accent 1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2">
    <w:name w:val="Medium Shading 2 Accent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3">
    <w:name w:val="Medium Shading 2 Accent 3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4">
    <w:name w:val="Medium Shading 2 Accent 4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5">
    <w:name w:val="Medium Shading 2 Accent 5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6">
    <w:name w:val="Medium Shading 2 Accent 6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eznam1">
    <w:name w:val="Medium Lis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ednseznam1zvraznn1">
    <w:name w:val="Medium List 1 Accen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ednseznam1zvraznn2">
    <w:name w:val="Medium List 1 Accent 2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ednseznam1zvraznn3">
    <w:name w:val="Medium List 1 Accent 3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ednseznam1zvraznn4">
    <w:name w:val="Medium List 1 Accent 4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ednseznam1zvraznn5">
    <w:name w:val="Medium List 1 Accent 5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ednseznam1zvraznn6">
    <w:name w:val="Medium List 1 Accent 6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ednseznam2">
    <w:name w:val="Medium Lis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1">
    <w:name w:val="Medium List 2 Accent 1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2">
    <w:name w:val="Medium List 2 Accen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3">
    <w:name w:val="Medium List 2 Accent 3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4">
    <w:name w:val="Medium List 2 Accent 4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5">
    <w:name w:val="Medium List 2 Accent 5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6">
    <w:name w:val="Medium List 2 Accent 6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mka1">
    <w:name w:val="Medium Grid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ednmka1zvraznn1">
    <w:name w:val="Medium Grid 1 Accent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ednmka1zvraznn2">
    <w:name w:val="Medium Grid 1 Accent 2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ednmka1zvraznn3">
    <w:name w:val="Medium Grid 1 Accent 3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ednmka1zvraznn4">
    <w:name w:val="Medium Grid 1 Accent 4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ednmka1zvraznn5">
    <w:name w:val="Medium Grid 1 Accent 5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ednmka1zvraznn6">
    <w:name w:val="Medium Grid 1 Accent 6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ednmka2">
    <w:name w:val="Medium Grid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1">
    <w:name w:val="Medium Grid 2 Accent 1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2">
    <w:name w:val="Medium Grid 2 Accent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3">
    <w:name w:val="Medium Grid 2 Accent 3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4">
    <w:name w:val="Medium Grid 2 Accent 4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5">
    <w:name w:val="Medium Grid 2 Accent 5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6">
    <w:name w:val="Medium Grid 2 Accent 6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3">
    <w:name w:val="Medium Grid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ednmka3zvraznn1">
    <w:name w:val="Medium Grid 3 Accent 1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ednmka3zvraznn2">
    <w:name w:val="Medium Grid 3 Accent 2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ednmka3zvraznn3">
    <w:name w:val="Medium Grid 3 Accent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ednmka3zvraznn4">
    <w:name w:val="Medium Grid 3 Accent 4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ednmka3zvraznn5">
    <w:name w:val="Medium Grid 3 Accent 5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ednmka3zvraznn6">
    <w:name w:val="Medium Grid 3 Accent 6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seznam">
    <w:name w:val="Dark List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seznamzvraznn1">
    <w:name w:val="Dark List Accent 1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seznamzvraznn2">
    <w:name w:val="Dark List Accent 2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seznamzvraznn3">
    <w:name w:val="Dark List Accent 3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seznamzvraznn4">
    <w:name w:val="Dark List Accent 4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seznamzvraznn5">
    <w:name w:val="Dark List Accent 5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seznamzvraznn6">
    <w:name w:val="Dark List Accent 6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evnstnovn">
    <w:name w:val="Colorful Shading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1">
    <w:name w:val="Colorful Shading Accent 1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2">
    <w:name w:val="Colorful Shading Accent 2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3">
    <w:name w:val="Colorful Shading Accent 3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stnovnzvraznn4">
    <w:name w:val="Colorful Shading Accent 4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5">
    <w:name w:val="Colorful Shading Accent 5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6">
    <w:name w:val="Colorful Shading Accent 6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eznam">
    <w:name w:val="Colorful List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evnseznamzvraznn1">
    <w:name w:val="Colorful List Accent 1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evnseznamzvraznn2">
    <w:name w:val="Colorful List Accent 2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evnseznamzvraznn3">
    <w:name w:val="Colorful List Accent 3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evnseznamzvraznn4">
    <w:name w:val="Colorful List Accent 4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evnseznamzvraznn5">
    <w:name w:val="Colorful List Accent 5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evnseznamzvraznn6">
    <w:name w:val="Colorful List Accent 6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evnmka">
    <w:name w:val="Colorful Grid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evnmkazvraznn1">
    <w:name w:val="Colorful Grid Accent 1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evnmkazvraznn2">
    <w:name w:val="Colorful Grid Accent 2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evnmkazvraznn3">
    <w:name w:val="Colorful Grid Accent 3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mkazvraznn4">
    <w:name w:val="Colorful Grid Accent 4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evnmkazvraznn5">
    <w:name w:val="Colorful Grid Accent 5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evnmkazvraznn6">
    <w:name w:val="Colorful Grid Accent 6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1089</Characters>
  <Application>Microsoft Office Word</Application>
  <DocSecurity>0</DocSecurity>
  <Lines>29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Jedna až pět Jedna až pět</cp:lastModifiedBy>
  <cp:revision>2</cp:revision>
  <dcterms:created xsi:type="dcterms:W3CDTF">2026-03-27T20:12:00Z</dcterms:created>
  <dcterms:modified xsi:type="dcterms:W3CDTF">2026-03-27T20:12:00Z</dcterms:modified>
  <cp:category/>
</cp:coreProperties>
</file>