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C3FF5" w14:textId="77777777" w:rsidR="002C4B9C" w:rsidRPr="00361E76" w:rsidRDefault="00000000">
      <w:pPr>
        <w:spacing w:before="1800"/>
        <w:jc w:val="center"/>
        <w:rPr>
          <w:rFonts w:asciiTheme="majorHAnsi" w:hAnsiTheme="majorHAnsi" w:cstheme="majorHAnsi"/>
          <w:sz w:val="26"/>
          <w:szCs w:val="26"/>
        </w:rPr>
      </w:pPr>
      <w:r w:rsidRPr="00361E76">
        <w:rPr>
          <w:rFonts w:asciiTheme="majorHAnsi" w:hAnsiTheme="majorHAnsi" w:cstheme="majorHAnsi"/>
          <w:b/>
          <w:color w:val="003366"/>
          <w:sz w:val="26"/>
          <w:szCs w:val="26"/>
        </w:rPr>
        <w:t>E-book promptů</w:t>
      </w:r>
    </w:p>
    <w:p w14:paraId="1E5E6E61" w14:textId="77777777" w:rsidR="002C4B9C" w:rsidRPr="00361E76" w:rsidRDefault="00000000">
      <w:pPr>
        <w:jc w:val="center"/>
        <w:rPr>
          <w:rFonts w:asciiTheme="majorHAnsi" w:hAnsiTheme="majorHAnsi" w:cstheme="majorHAnsi"/>
          <w:sz w:val="26"/>
          <w:szCs w:val="26"/>
        </w:rPr>
      </w:pPr>
      <w:r w:rsidRPr="00361E76">
        <w:rPr>
          <w:rFonts w:asciiTheme="majorHAnsi" w:hAnsiTheme="majorHAnsi" w:cstheme="majorHAnsi"/>
          <w:color w:val="333333"/>
          <w:sz w:val="26"/>
          <w:szCs w:val="26"/>
        </w:rPr>
        <w:t xml:space="preserve">AI </w:t>
      </w:r>
      <w:proofErr w:type="gramStart"/>
      <w:r w:rsidRPr="00361E76">
        <w:rPr>
          <w:rFonts w:asciiTheme="majorHAnsi" w:hAnsiTheme="majorHAnsi" w:cstheme="majorHAnsi"/>
          <w:color w:val="333333"/>
          <w:sz w:val="26"/>
          <w:szCs w:val="26"/>
        </w:rPr>
        <w:t>a</w:t>
      </w:r>
      <w:proofErr w:type="gramEnd"/>
      <w:r w:rsidRPr="00361E76">
        <w:rPr>
          <w:rFonts w:asciiTheme="majorHAnsi" w:hAnsiTheme="majorHAnsi" w:cstheme="majorHAnsi"/>
          <w:color w:val="333333"/>
          <w:sz w:val="26"/>
          <w:szCs w:val="26"/>
        </w:rPr>
        <w:t xml:space="preserve"> efektivní komunikace s klienty</w:t>
      </w:r>
    </w:p>
    <w:p w14:paraId="27BD3796" w14:textId="77777777" w:rsidR="002C4B9C" w:rsidRPr="00361E76" w:rsidRDefault="00000000">
      <w:pPr>
        <w:jc w:val="center"/>
        <w:rPr>
          <w:rFonts w:asciiTheme="majorHAnsi" w:hAnsiTheme="majorHAnsi" w:cstheme="majorHAnsi"/>
          <w:sz w:val="26"/>
          <w:szCs w:val="26"/>
        </w:rPr>
      </w:pPr>
      <w:r w:rsidRPr="00361E76">
        <w:rPr>
          <w:rFonts w:asciiTheme="majorHAnsi" w:hAnsiTheme="majorHAnsi" w:cstheme="majorHAnsi"/>
          <w:color w:val="666666"/>
          <w:sz w:val="26"/>
          <w:szCs w:val="26"/>
        </w:rPr>
        <w:t>Praktická příručka pro práci v Copilotu / interním AI nástroji</w:t>
      </w:r>
    </w:p>
    <w:p w14:paraId="210A3FC0" w14:textId="77777777" w:rsidR="002C4B9C" w:rsidRPr="00361E76" w:rsidRDefault="002C4B9C">
      <w:pPr>
        <w:pBdr>
          <w:bottom w:val="single" w:sz="6" w:space="1" w:color="BFBFBF"/>
        </w:pBdr>
        <w:spacing w:before="80" w:after="160"/>
        <w:rPr>
          <w:rFonts w:asciiTheme="majorHAnsi" w:hAnsiTheme="majorHAnsi" w:cstheme="majorHAnsi"/>
          <w:sz w:val="26"/>
          <w:szCs w:val="26"/>
        </w:rPr>
      </w:pPr>
    </w:p>
    <w:p w14:paraId="213C5C74" w14:textId="77777777" w:rsidR="002C4B9C" w:rsidRPr="00361E76" w:rsidRDefault="00000000">
      <w:pPr>
        <w:jc w:val="center"/>
        <w:rPr>
          <w:rFonts w:asciiTheme="majorHAnsi" w:hAnsiTheme="majorHAnsi" w:cstheme="majorHAnsi"/>
          <w:sz w:val="26"/>
          <w:szCs w:val="26"/>
        </w:rPr>
      </w:pPr>
      <w:r w:rsidRPr="00361E76">
        <w:rPr>
          <w:rFonts w:asciiTheme="majorHAnsi" w:hAnsiTheme="majorHAnsi" w:cstheme="majorHAnsi"/>
          <w:i/>
          <w:sz w:val="26"/>
          <w:szCs w:val="26"/>
        </w:rPr>
        <w:t>Témata: asertivní komunikace, stížnosti, cyklická komunikace, gramatika, obchodní korespondence, zjednodušování textů a bezpečné používání AI.</w:t>
      </w:r>
    </w:p>
    <w:p w14:paraId="23B38E5B" w14:textId="77777777" w:rsidR="002C4B9C" w:rsidRPr="00361E76" w:rsidRDefault="00000000">
      <w:pPr>
        <w:rPr>
          <w:rFonts w:asciiTheme="majorHAnsi" w:hAnsiTheme="majorHAnsi" w:cstheme="majorHAnsi"/>
          <w:sz w:val="26"/>
          <w:szCs w:val="26"/>
        </w:rPr>
      </w:pPr>
      <w:r w:rsidRPr="00361E76">
        <w:rPr>
          <w:rFonts w:asciiTheme="majorHAnsi" w:hAnsiTheme="majorHAnsi" w:cstheme="majorHAnsi"/>
          <w:sz w:val="26"/>
          <w:szCs w:val="26"/>
        </w:rPr>
        <w:br w:type="page"/>
      </w:r>
    </w:p>
    <w:p w14:paraId="3A690616" w14:textId="77777777" w:rsidR="002C4B9C" w:rsidRPr="00361E76" w:rsidRDefault="00000000">
      <w:pPr>
        <w:pStyle w:val="Nadpis1"/>
        <w:rPr>
          <w:rFonts w:cstheme="majorHAnsi"/>
          <w:sz w:val="26"/>
          <w:szCs w:val="26"/>
        </w:rPr>
      </w:pPr>
      <w:r w:rsidRPr="00361E76">
        <w:rPr>
          <w:rFonts w:cstheme="majorHAnsi"/>
          <w:sz w:val="26"/>
          <w:szCs w:val="26"/>
        </w:rPr>
        <w:lastRenderedPageBreak/>
        <w:t>Jak s prompty pracovat</w:t>
      </w:r>
    </w:p>
    <w:p w14:paraId="6A1B4957" w14:textId="77777777" w:rsidR="002C4B9C" w:rsidRPr="00361E76" w:rsidRDefault="00000000">
      <w:pPr>
        <w:pStyle w:val="Intro"/>
        <w:rPr>
          <w:rFonts w:asciiTheme="majorHAnsi" w:hAnsiTheme="majorHAnsi" w:cstheme="majorHAnsi"/>
          <w:sz w:val="26"/>
          <w:szCs w:val="26"/>
        </w:rPr>
      </w:pPr>
      <w:r w:rsidRPr="00361E76">
        <w:rPr>
          <w:rFonts w:asciiTheme="majorHAnsi" w:hAnsiTheme="majorHAnsi" w:cstheme="majorHAnsi"/>
          <w:sz w:val="26"/>
          <w:szCs w:val="26"/>
        </w:rPr>
        <w:t>Nejlepší prompt není nejdelší. Dobrý prompt jasně řekne, co má AI udělat, v jaké roli má vystupovat, jaký má mít výstup, co nesmí doplnit a jaká rizika má zkontrolovat.</w:t>
      </w:r>
    </w:p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5035"/>
        <w:gridCol w:w="5035"/>
      </w:tblGrid>
      <w:tr w:rsidR="002C4B9C" w:rsidRPr="00361E76" w14:paraId="09076A60" w14:textId="77777777">
        <w:trPr>
          <w:jc w:val="center"/>
        </w:trPr>
        <w:tc>
          <w:tcPr>
            <w:tcW w:w="5040" w:type="dxa"/>
            <w:shd w:val="clear" w:color="auto" w:fill="D9EAF7"/>
          </w:tcPr>
          <w:p w14:paraId="33D97628" w14:textId="77777777" w:rsidR="002C4B9C" w:rsidRPr="00361E76" w:rsidRDefault="0000000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361E76">
              <w:rPr>
                <w:rFonts w:asciiTheme="majorHAnsi" w:hAnsiTheme="majorHAnsi" w:cstheme="majorHAnsi"/>
                <w:b/>
                <w:sz w:val="26"/>
                <w:szCs w:val="26"/>
              </w:rPr>
              <w:t>Prvek promptu</w:t>
            </w:r>
          </w:p>
        </w:tc>
        <w:tc>
          <w:tcPr>
            <w:tcW w:w="5040" w:type="dxa"/>
            <w:shd w:val="clear" w:color="auto" w:fill="D9EAF7"/>
          </w:tcPr>
          <w:p w14:paraId="3896B76C" w14:textId="77777777" w:rsidR="002C4B9C" w:rsidRPr="00361E76" w:rsidRDefault="0000000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361E76">
              <w:rPr>
                <w:rFonts w:asciiTheme="majorHAnsi" w:hAnsiTheme="majorHAnsi" w:cstheme="majorHAnsi"/>
                <w:b/>
                <w:sz w:val="26"/>
                <w:szCs w:val="26"/>
              </w:rPr>
              <w:t>Co má obsahovat</w:t>
            </w:r>
          </w:p>
        </w:tc>
      </w:tr>
      <w:tr w:rsidR="002C4B9C" w:rsidRPr="00361E76" w14:paraId="36EB3293" w14:textId="77777777">
        <w:trPr>
          <w:jc w:val="center"/>
        </w:trPr>
        <w:tc>
          <w:tcPr>
            <w:tcW w:w="5040" w:type="dxa"/>
          </w:tcPr>
          <w:p w14:paraId="7C88AAEE" w14:textId="77777777" w:rsidR="002C4B9C" w:rsidRPr="00361E76" w:rsidRDefault="0000000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361E76">
              <w:rPr>
                <w:rFonts w:asciiTheme="majorHAnsi" w:hAnsiTheme="majorHAnsi" w:cstheme="majorHAnsi"/>
                <w:b/>
                <w:sz w:val="26"/>
                <w:szCs w:val="26"/>
              </w:rPr>
              <w:t>Úkol</w:t>
            </w:r>
          </w:p>
        </w:tc>
        <w:tc>
          <w:tcPr>
            <w:tcW w:w="5040" w:type="dxa"/>
          </w:tcPr>
          <w:p w14:paraId="2212664C" w14:textId="77777777" w:rsidR="002C4B9C" w:rsidRPr="00361E76" w:rsidRDefault="0000000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361E76">
              <w:rPr>
                <w:rFonts w:asciiTheme="majorHAnsi" w:hAnsiTheme="majorHAnsi" w:cstheme="majorHAnsi"/>
                <w:sz w:val="26"/>
                <w:szCs w:val="26"/>
              </w:rPr>
              <w:t>Co přesně má AI udělat: přepsat, zkrátit, zkontrolovat, navrhnout odpověď, najít rizika.</w:t>
            </w:r>
          </w:p>
        </w:tc>
      </w:tr>
      <w:tr w:rsidR="002C4B9C" w:rsidRPr="00361E76" w14:paraId="0888899B" w14:textId="77777777">
        <w:trPr>
          <w:jc w:val="center"/>
        </w:trPr>
        <w:tc>
          <w:tcPr>
            <w:tcW w:w="5040" w:type="dxa"/>
          </w:tcPr>
          <w:p w14:paraId="77FFF762" w14:textId="77777777" w:rsidR="002C4B9C" w:rsidRPr="00361E76" w:rsidRDefault="0000000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361E76">
              <w:rPr>
                <w:rFonts w:asciiTheme="majorHAnsi" w:hAnsiTheme="majorHAnsi" w:cstheme="majorHAnsi"/>
                <w:b/>
                <w:sz w:val="26"/>
                <w:szCs w:val="26"/>
              </w:rPr>
              <w:t>Kontext</w:t>
            </w:r>
          </w:p>
        </w:tc>
        <w:tc>
          <w:tcPr>
            <w:tcW w:w="5040" w:type="dxa"/>
          </w:tcPr>
          <w:p w14:paraId="31C25D78" w14:textId="77777777" w:rsidR="002C4B9C" w:rsidRPr="00361E76" w:rsidRDefault="0000000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361E76">
              <w:rPr>
                <w:rFonts w:asciiTheme="majorHAnsi" w:hAnsiTheme="majorHAnsi" w:cstheme="majorHAnsi"/>
                <w:sz w:val="26"/>
                <w:szCs w:val="26"/>
              </w:rPr>
              <w:t>Proč text vzniká, kdo je příjemce, v jaké fázi komunikace jsme.</w:t>
            </w:r>
          </w:p>
        </w:tc>
      </w:tr>
      <w:tr w:rsidR="002C4B9C" w:rsidRPr="00361E76" w14:paraId="713CF379" w14:textId="77777777">
        <w:trPr>
          <w:jc w:val="center"/>
        </w:trPr>
        <w:tc>
          <w:tcPr>
            <w:tcW w:w="5040" w:type="dxa"/>
          </w:tcPr>
          <w:p w14:paraId="7913BDF2" w14:textId="77777777" w:rsidR="002C4B9C" w:rsidRPr="00361E76" w:rsidRDefault="0000000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361E76">
              <w:rPr>
                <w:rFonts w:asciiTheme="majorHAnsi" w:hAnsiTheme="majorHAnsi" w:cstheme="majorHAnsi"/>
                <w:b/>
                <w:sz w:val="26"/>
                <w:szCs w:val="26"/>
              </w:rPr>
              <w:t>Mantinely</w:t>
            </w:r>
          </w:p>
        </w:tc>
        <w:tc>
          <w:tcPr>
            <w:tcW w:w="5040" w:type="dxa"/>
          </w:tcPr>
          <w:p w14:paraId="056AE76D" w14:textId="77777777" w:rsidR="002C4B9C" w:rsidRPr="00361E76" w:rsidRDefault="0000000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361E76">
              <w:rPr>
                <w:rFonts w:asciiTheme="majorHAnsi" w:hAnsiTheme="majorHAnsi" w:cstheme="majorHAnsi"/>
                <w:sz w:val="26"/>
                <w:szCs w:val="26"/>
              </w:rPr>
              <w:t>Nepřidávej fakta, neslibuj výsledek, neuznávej chybu bez potvrzení, neinterpretuj pojistné podmínky.</w:t>
            </w:r>
          </w:p>
        </w:tc>
      </w:tr>
      <w:tr w:rsidR="002C4B9C" w:rsidRPr="00361E76" w14:paraId="20591618" w14:textId="77777777">
        <w:trPr>
          <w:jc w:val="center"/>
        </w:trPr>
        <w:tc>
          <w:tcPr>
            <w:tcW w:w="5040" w:type="dxa"/>
          </w:tcPr>
          <w:p w14:paraId="4A554F9C" w14:textId="77777777" w:rsidR="002C4B9C" w:rsidRPr="00361E76" w:rsidRDefault="0000000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361E76">
              <w:rPr>
                <w:rFonts w:asciiTheme="majorHAnsi" w:hAnsiTheme="majorHAnsi" w:cstheme="majorHAnsi"/>
                <w:b/>
                <w:sz w:val="26"/>
                <w:szCs w:val="26"/>
              </w:rPr>
              <w:t>Formát</w:t>
            </w:r>
          </w:p>
        </w:tc>
        <w:tc>
          <w:tcPr>
            <w:tcW w:w="5040" w:type="dxa"/>
          </w:tcPr>
          <w:p w14:paraId="45DBE7D1" w14:textId="77777777" w:rsidR="002C4B9C" w:rsidRPr="00361E76" w:rsidRDefault="0000000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361E76">
              <w:rPr>
                <w:rFonts w:asciiTheme="majorHAnsi" w:hAnsiTheme="majorHAnsi" w:cstheme="majorHAnsi"/>
                <w:sz w:val="26"/>
                <w:szCs w:val="26"/>
              </w:rPr>
              <w:t>E-mail, tabulka, krátké shrnutí, návrh odpovědi, kontrolní seznam.</w:t>
            </w:r>
          </w:p>
        </w:tc>
      </w:tr>
      <w:tr w:rsidR="002C4B9C" w:rsidRPr="00361E76" w14:paraId="6790FB9A" w14:textId="77777777">
        <w:trPr>
          <w:jc w:val="center"/>
        </w:trPr>
        <w:tc>
          <w:tcPr>
            <w:tcW w:w="5040" w:type="dxa"/>
          </w:tcPr>
          <w:p w14:paraId="14B1500B" w14:textId="77777777" w:rsidR="002C4B9C" w:rsidRPr="00361E76" w:rsidRDefault="0000000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361E76">
              <w:rPr>
                <w:rFonts w:asciiTheme="majorHAnsi" w:hAnsiTheme="majorHAnsi" w:cstheme="majorHAnsi"/>
                <w:b/>
                <w:sz w:val="26"/>
                <w:szCs w:val="26"/>
              </w:rPr>
              <w:t>Tón</w:t>
            </w:r>
          </w:p>
        </w:tc>
        <w:tc>
          <w:tcPr>
            <w:tcW w:w="5040" w:type="dxa"/>
          </w:tcPr>
          <w:p w14:paraId="715867BF" w14:textId="77777777" w:rsidR="002C4B9C" w:rsidRPr="00361E76" w:rsidRDefault="0000000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361E76">
              <w:rPr>
                <w:rFonts w:asciiTheme="majorHAnsi" w:hAnsiTheme="majorHAnsi" w:cstheme="majorHAnsi"/>
                <w:sz w:val="26"/>
                <w:szCs w:val="26"/>
              </w:rPr>
              <w:t>Profesionální, věcný, empatický, asertivní, bez obranných formulací.</w:t>
            </w:r>
          </w:p>
        </w:tc>
      </w:tr>
      <w:tr w:rsidR="002C4B9C" w:rsidRPr="00361E76" w14:paraId="556529E3" w14:textId="77777777">
        <w:trPr>
          <w:jc w:val="center"/>
        </w:trPr>
        <w:tc>
          <w:tcPr>
            <w:tcW w:w="5040" w:type="dxa"/>
          </w:tcPr>
          <w:p w14:paraId="40112E78" w14:textId="77777777" w:rsidR="002C4B9C" w:rsidRPr="00361E76" w:rsidRDefault="0000000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361E76">
              <w:rPr>
                <w:rFonts w:asciiTheme="majorHAnsi" w:hAnsiTheme="majorHAnsi" w:cstheme="majorHAnsi"/>
                <w:b/>
                <w:sz w:val="26"/>
                <w:szCs w:val="26"/>
              </w:rPr>
              <w:t>Kontrola</w:t>
            </w:r>
          </w:p>
        </w:tc>
        <w:tc>
          <w:tcPr>
            <w:tcW w:w="5040" w:type="dxa"/>
          </w:tcPr>
          <w:p w14:paraId="6E307E2B" w14:textId="77777777" w:rsidR="002C4B9C" w:rsidRPr="00361E76" w:rsidRDefault="0000000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361E76">
              <w:rPr>
                <w:rFonts w:asciiTheme="majorHAnsi" w:hAnsiTheme="majorHAnsi" w:cstheme="majorHAnsi"/>
                <w:sz w:val="26"/>
                <w:szCs w:val="26"/>
              </w:rPr>
              <w:t>Nech AI najít rizikové formulace, nejasnosti a místa, která vyžadují lidské ověření.</w:t>
            </w:r>
          </w:p>
        </w:tc>
      </w:tr>
    </w:tbl>
    <w:p w14:paraId="2504C375" w14:textId="77777777" w:rsidR="002C4B9C" w:rsidRPr="00361E76" w:rsidRDefault="00000000">
      <w:pPr>
        <w:pStyle w:val="Nadpis2"/>
        <w:rPr>
          <w:rFonts w:cstheme="majorHAnsi"/>
          <w:sz w:val="26"/>
        </w:rPr>
      </w:pPr>
      <w:r w:rsidRPr="00361E76">
        <w:rPr>
          <w:rFonts w:cstheme="majorHAnsi"/>
          <w:sz w:val="26"/>
        </w:rPr>
        <w:t>Univerzální bezpečnostní dodatek k promptům</w:t>
      </w:r>
    </w:p>
    <w:p w14:paraId="42CB18C0" w14:textId="77777777" w:rsidR="002C4B9C" w:rsidRPr="00361E76" w:rsidRDefault="00000000">
      <w:pPr>
        <w:pStyle w:val="Prompttitle"/>
        <w:rPr>
          <w:rFonts w:asciiTheme="majorHAnsi" w:hAnsiTheme="majorHAnsi" w:cstheme="majorHAnsi"/>
          <w:sz w:val="26"/>
          <w:szCs w:val="26"/>
        </w:rPr>
      </w:pPr>
      <w:r w:rsidRPr="00361E76">
        <w:rPr>
          <w:rFonts w:asciiTheme="majorHAnsi" w:hAnsiTheme="majorHAnsi" w:cstheme="majorHAnsi"/>
          <w:sz w:val="26"/>
          <w:szCs w:val="26"/>
        </w:rPr>
        <w:t>Bezpečnostní dodatek</w:t>
      </w:r>
    </w:p>
    <w:p w14:paraId="04814EE7" w14:textId="77777777" w:rsidR="002C4B9C" w:rsidRPr="00361E76" w:rsidRDefault="00000000">
      <w:pPr>
        <w:pStyle w:val="Promptbox"/>
        <w:rPr>
          <w:rFonts w:asciiTheme="majorHAnsi" w:hAnsiTheme="majorHAnsi" w:cstheme="majorHAnsi"/>
          <w:sz w:val="26"/>
          <w:szCs w:val="26"/>
        </w:rPr>
      </w:pPr>
      <w:r w:rsidRPr="00361E76">
        <w:rPr>
          <w:rFonts w:asciiTheme="majorHAnsi" w:hAnsiTheme="majorHAnsi" w:cstheme="majorHAnsi"/>
          <w:sz w:val="26"/>
          <w:szCs w:val="26"/>
        </w:rPr>
        <w:t>Před zpracováním textu zkontroluj, zda obsahuje osobní údaje, čísla smluv, zdravotní údaje, detaily škody nebo jiné citlivé informace. Pokud ano, upozorni mě, co mám anonymizovat. Nepřidávej fakta, která nejsou v zadání. Neslibuj výsledek. Neuznávej odpovědnost společnosti. Neinterpretuj pojistné podmínky jako závazné právní stanovisko.</w:t>
      </w:r>
    </w:p>
    <w:p w14:paraId="6FBC9C87" w14:textId="77777777" w:rsidR="002C4B9C" w:rsidRPr="00361E76" w:rsidRDefault="00000000">
      <w:pPr>
        <w:pStyle w:val="Nadpis1"/>
        <w:rPr>
          <w:rFonts w:cstheme="majorHAnsi"/>
          <w:sz w:val="26"/>
          <w:szCs w:val="26"/>
        </w:rPr>
      </w:pPr>
      <w:r w:rsidRPr="00361E76">
        <w:rPr>
          <w:rFonts w:cstheme="majorHAnsi"/>
          <w:sz w:val="26"/>
          <w:szCs w:val="26"/>
        </w:rPr>
        <w:t>1. Univerzální prompty pro každodenní práci</w:t>
      </w:r>
    </w:p>
    <w:p w14:paraId="31CDD21E" w14:textId="77777777" w:rsidR="002C4B9C" w:rsidRPr="00361E76" w:rsidRDefault="00000000">
      <w:pPr>
        <w:pStyle w:val="Prompttitle"/>
        <w:rPr>
          <w:rFonts w:asciiTheme="majorHAnsi" w:hAnsiTheme="majorHAnsi" w:cstheme="majorHAnsi"/>
          <w:sz w:val="26"/>
          <w:szCs w:val="26"/>
        </w:rPr>
      </w:pPr>
      <w:r w:rsidRPr="00361E76">
        <w:rPr>
          <w:rFonts w:asciiTheme="majorHAnsi" w:hAnsiTheme="majorHAnsi" w:cstheme="majorHAnsi"/>
          <w:sz w:val="26"/>
          <w:szCs w:val="26"/>
        </w:rPr>
        <w:t>Rychlé shrnutí dlouhého textu</w:t>
      </w:r>
    </w:p>
    <w:p w14:paraId="4002921B" w14:textId="77777777" w:rsidR="002C4B9C" w:rsidRPr="00361E76" w:rsidRDefault="00000000">
      <w:pPr>
        <w:pStyle w:val="Promptbox"/>
        <w:rPr>
          <w:rFonts w:asciiTheme="majorHAnsi" w:hAnsiTheme="majorHAnsi" w:cstheme="majorHAnsi"/>
          <w:sz w:val="26"/>
          <w:szCs w:val="26"/>
        </w:rPr>
      </w:pPr>
      <w:r w:rsidRPr="00361E76">
        <w:rPr>
          <w:rFonts w:asciiTheme="majorHAnsi" w:hAnsiTheme="majorHAnsi" w:cstheme="majorHAnsi"/>
          <w:sz w:val="26"/>
          <w:szCs w:val="26"/>
        </w:rPr>
        <w:t>Shrň následující text pro zaměstnance klientské podpory. Zachovej pouze informace důležité pro odpověď klientovi. Výstup rozděl na: 1) hlavní sdělení, 2) co klient požaduje, 3) co musíme ověřit, 4) návrh dalšího kroku.</w:t>
      </w:r>
      <w:r w:rsidRPr="00361E76">
        <w:rPr>
          <w:rFonts w:asciiTheme="majorHAnsi" w:hAnsiTheme="majorHAnsi" w:cstheme="majorHAnsi"/>
          <w:sz w:val="26"/>
          <w:szCs w:val="26"/>
        </w:rPr>
        <w:br/>
      </w:r>
      <w:r w:rsidRPr="00361E76">
        <w:rPr>
          <w:rFonts w:asciiTheme="majorHAnsi" w:hAnsiTheme="majorHAnsi" w:cstheme="majorHAnsi"/>
          <w:sz w:val="26"/>
          <w:szCs w:val="26"/>
        </w:rPr>
        <w:br/>
        <w:t>Text: [VLOŽTE TEXT]</w:t>
      </w:r>
    </w:p>
    <w:p w14:paraId="3DABDB0B" w14:textId="77777777" w:rsidR="002C4B9C" w:rsidRPr="00361E76" w:rsidRDefault="00000000">
      <w:pPr>
        <w:pStyle w:val="Prompttitle"/>
        <w:rPr>
          <w:rFonts w:asciiTheme="majorHAnsi" w:hAnsiTheme="majorHAnsi" w:cstheme="majorHAnsi"/>
          <w:sz w:val="26"/>
          <w:szCs w:val="26"/>
        </w:rPr>
      </w:pPr>
      <w:r w:rsidRPr="00361E76">
        <w:rPr>
          <w:rFonts w:asciiTheme="majorHAnsi" w:hAnsiTheme="majorHAnsi" w:cstheme="majorHAnsi"/>
          <w:sz w:val="26"/>
          <w:szCs w:val="26"/>
        </w:rPr>
        <w:t>Kontrola rizik před odesláním</w:t>
      </w:r>
    </w:p>
    <w:p w14:paraId="04FF088C" w14:textId="77777777" w:rsidR="002C4B9C" w:rsidRPr="00361E76" w:rsidRDefault="00000000">
      <w:pPr>
        <w:pStyle w:val="Promptbox"/>
        <w:rPr>
          <w:rFonts w:asciiTheme="majorHAnsi" w:hAnsiTheme="majorHAnsi" w:cstheme="majorHAnsi"/>
          <w:sz w:val="26"/>
          <w:szCs w:val="26"/>
        </w:rPr>
      </w:pPr>
      <w:r w:rsidRPr="00361E76">
        <w:rPr>
          <w:rFonts w:asciiTheme="majorHAnsi" w:hAnsiTheme="majorHAnsi" w:cstheme="majorHAnsi"/>
          <w:sz w:val="26"/>
          <w:szCs w:val="26"/>
        </w:rPr>
        <w:t>Zkontroluj níže uvedený návrh odpovědi klientovi. Najdi formulace, které mohou být právně citlivé, příliš slibné, konfliktní, neempatické, zbytečně úřední nebo nejasné. U každé uveď, proč je riziková, a navrhni bezpečnější variantu.</w:t>
      </w:r>
      <w:r w:rsidRPr="00361E76">
        <w:rPr>
          <w:rFonts w:asciiTheme="majorHAnsi" w:hAnsiTheme="majorHAnsi" w:cstheme="majorHAnsi"/>
          <w:sz w:val="26"/>
          <w:szCs w:val="26"/>
        </w:rPr>
        <w:br/>
      </w:r>
      <w:r w:rsidRPr="00361E76">
        <w:rPr>
          <w:rFonts w:asciiTheme="majorHAnsi" w:hAnsiTheme="majorHAnsi" w:cstheme="majorHAnsi"/>
          <w:sz w:val="26"/>
          <w:szCs w:val="26"/>
        </w:rPr>
        <w:lastRenderedPageBreak/>
        <w:br/>
        <w:t>Návrh odpovědi: [VLOŽTE TEXT]</w:t>
      </w:r>
    </w:p>
    <w:p w14:paraId="46F78447" w14:textId="77777777" w:rsidR="002C4B9C" w:rsidRPr="00361E76" w:rsidRDefault="00000000">
      <w:pPr>
        <w:pStyle w:val="Prompttitle"/>
        <w:rPr>
          <w:rFonts w:asciiTheme="majorHAnsi" w:hAnsiTheme="majorHAnsi" w:cstheme="majorHAnsi"/>
          <w:sz w:val="26"/>
          <w:szCs w:val="26"/>
        </w:rPr>
      </w:pPr>
      <w:r w:rsidRPr="00361E76">
        <w:rPr>
          <w:rFonts w:asciiTheme="majorHAnsi" w:hAnsiTheme="majorHAnsi" w:cstheme="majorHAnsi"/>
          <w:sz w:val="26"/>
          <w:szCs w:val="26"/>
        </w:rPr>
        <w:t>Vytvoření lepšího promptu</w:t>
      </w:r>
    </w:p>
    <w:p w14:paraId="209A7215" w14:textId="77777777" w:rsidR="002C4B9C" w:rsidRPr="00361E76" w:rsidRDefault="00000000">
      <w:pPr>
        <w:pStyle w:val="Promptbox"/>
        <w:rPr>
          <w:rFonts w:asciiTheme="majorHAnsi" w:hAnsiTheme="majorHAnsi" w:cstheme="majorHAnsi"/>
          <w:sz w:val="26"/>
          <w:szCs w:val="26"/>
        </w:rPr>
      </w:pPr>
      <w:r w:rsidRPr="00361E76">
        <w:rPr>
          <w:rFonts w:asciiTheme="majorHAnsi" w:hAnsiTheme="majorHAnsi" w:cstheme="majorHAnsi"/>
          <w:sz w:val="26"/>
          <w:szCs w:val="26"/>
        </w:rPr>
        <w:t>Pomoz mi vytvořit přesný prompt pro následující situaci. Nejprve se zeptej na chybějící informace, které jsou nutné pro kvalitní výstup. Poté navrhni finální prompt, který budu moci vložit do Copilotu.</w:t>
      </w:r>
      <w:r w:rsidRPr="00361E76">
        <w:rPr>
          <w:rFonts w:asciiTheme="majorHAnsi" w:hAnsiTheme="majorHAnsi" w:cstheme="majorHAnsi"/>
          <w:sz w:val="26"/>
          <w:szCs w:val="26"/>
        </w:rPr>
        <w:br/>
      </w:r>
      <w:r w:rsidRPr="00361E76">
        <w:rPr>
          <w:rFonts w:asciiTheme="majorHAnsi" w:hAnsiTheme="majorHAnsi" w:cstheme="majorHAnsi"/>
          <w:sz w:val="26"/>
          <w:szCs w:val="26"/>
        </w:rPr>
        <w:br/>
        <w:t>Situace: [POPIS SITUACE]</w:t>
      </w:r>
    </w:p>
    <w:p w14:paraId="601764BF" w14:textId="77777777" w:rsidR="002C4B9C" w:rsidRPr="00361E76" w:rsidRDefault="00000000">
      <w:pPr>
        <w:pStyle w:val="Prompttitle"/>
        <w:rPr>
          <w:rFonts w:asciiTheme="majorHAnsi" w:hAnsiTheme="majorHAnsi" w:cstheme="majorHAnsi"/>
          <w:sz w:val="26"/>
          <w:szCs w:val="26"/>
        </w:rPr>
      </w:pPr>
      <w:r w:rsidRPr="00361E76">
        <w:rPr>
          <w:rFonts w:asciiTheme="majorHAnsi" w:hAnsiTheme="majorHAnsi" w:cstheme="majorHAnsi"/>
          <w:sz w:val="26"/>
          <w:szCs w:val="26"/>
        </w:rPr>
        <w:t>Varianty řešení</w:t>
      </w:r>
    </w:p>
    <w:p w14:paraId="7C80DA69" w14:textId="77777777" w:rsidR="002C4B9C" w:rsidRPr="00361E76" w:rsidRDefault="00000000">
      <w:pPr>
        <w:pStyle w:val="Promptbox"/>
        <w:rPr>
          <w:rFonts w:asciiTheme="majorHAnsi" w:hAnsiTheme="majorHAnsi" w:cstheme="majorHAnsi"/>
          <w:sz w:val="26"/>
          <w:szCs w:val="26"/>
        </w:rPr>
      </w:pPr>
      <w:r w:rsidRPr="00361E76">
        <w:rPr>
          <w:rFonts w:asciiTheme="majorHAnsi" w:hAnsiTheme="majorHAnsi" w:cstheme="majorHAnsi"/>
          <w:sz w:val="26"/>
          <w:szCs w:val="26"/>
        </w:rPr>
        <w:t>Navrhni tři možné varianty odpovědi klientovi: stručnou, standardní a velmi empatickou. Ve všech variantách zachovej stejná fakta, nepřidávej nové informace a nepoužívej formulace, které by mohly působit jako přiznání chyby.</w:t>
      </w:r>
      <w:r w:rsidRPr="00361E76">
        <w:rPr>
          <w:rFonts w:asciiTheme="majorHAnsi" w:hAnsiTheme="majorHAnsi" w:cstheme="majorHAnsi"/>
          <w:sz w:val="26"/>
          <w:szCs w:val="26"/>
        </w:rPr>
        <w:br/>
      </w:r>
      <w:r w:rsidRPr="00361E76">
        <w:rPr>
          <w:rFonts w:asciiTheme="majorHAnsi" w:hAnsiTheme="majorHAnsi" w:cstheme="majorHAnsi"/>
          <w:sz w:val="26"/>
          <w:szCs w:val="26"/>
        </w:rPr>
        <w:br/>
        <w:t>Podklady: [VLOŽTE PODKLADY]</w:t>
      </w:r>
    </w:p>
    <w:p w14:paraId="7647E4FA" w14:textId="77777777" w:rsidR="002C4B9C" w:rsidRPr="00361E76" w:rsidRDefault="00000000">
      <w:pPr>
        <w:pStyle w:val="Nadpis1"/>
        <w:rPr>
          <w:rFonts w:cstheme="majorHAnsi"/>
          <w:sz w:val="26"/>
          <w:szCs w:val="26"/>
        </w:rPr>
      </w:pPr>
      <w:r w:rsidRPr="00361E76">
        <w:rPr>
          <w:rFonts w:cstheme="majorHAnsi"/>
          <w:sz w:val="26"/>
          <w:szCs w:val="26"/>
        </w:rPr>
        <w:t>2. Asertivní komunikace s agresivním nebo pasivně agresivním klientem</w:t>
      </w:r>
    </w:p>
    <w:p w14:paraId="3F284E52" w14:textId="77777777" w:rsidR="002C4B9C" w:rsidRPr="00361E76" w:rsidRDefault="00000000">
      <w:pPr>
        <w:pStyle w:val="Intro"/>
        <w:rPr>
          <w:rFonts w:asciiTheme="majorHAnsi" w:hAnsiTheme="majorHAnsi" w:cstheme="majorHAnsi"/>
          <w:sz w:val="26"/>
          <w:szCs w:val="26"/>
        </w:rPr>
      </w:pPr>
      <w:r w:rsidRPr="00361E76">
        <w:rPr>
          <w:rFonts w:asciiTheme="majorHAnsi" w:hAnsiTheme="majorHAnsi" w:cstheme="majorHAnsi"/>
          <w:sz w:val="26"/>
          <w:szCs w:val="26"/>
        </w:rPr>
        <w:t>Cíl není klienta „</w:t>
      </w:r>
      <w:proofErr w:type="gramStart"/>
      <w:r w:rsidRPr="00361E76">
        <w:rPr>
          <w:rFonts w:asciiTheme="majorHAnsi" w:hAnsiTheme="majorHAnsi" w:cstheme="majorHAnsi"/>
          <w:sz w:val="26"/>
          <w:szCs w:val="26"/>
        </w:rPr>
        <w:t>porazit“</w:t>
      </w:r>
      <w:proofErr w:type="gramEnd"/>
      <w:r w:rsidRPr="00361E76">
        <w:rPr>
          <w:rFonts w:asciiTheme="majorHAnsi" w:hAnsiTheme="majorHAnsi" w:cstheme="majorHAnsi"/>
          <w:sz w:val="26"/>
          <w:szCs w:val="26"/>
        </w:rPr>
        <w:t>, ale snížit napětí, oddělit emoce od faktů a posunout komunikaci k dalšímu kroku.</w:t>
      </w:r>
    </w:p>
    <w:p w14:paraId="0851713D" w14:textId="77777777" w:rsidR="002C4B9C" w:rsidRPr="00361E76" w:rsidRDefault="00000000">
      <w:pPr>
        <w:pStyle w:val="Prompttitle"/>
        <w:rPr>
          <w:rFonts w:asciiTheme="majorHAnsi" w:hAnsiTheme="majorHAnsi" w:cstheme="majorHAnsi"/>
          <w:sz w:val="26"/>
          <w:szCs w:val="26"/>
        </w:rPr>
      </w:pPr>
      <w:r w:rsidRPr="00361E76">
        <w:rPr>
          <w:rFonts w:asciiTheme="majorHAnsi" w:hAnsiTheme="majorHAnsi" w:cstheme="majorHAnsi"/>
          <w:sz w:val="26"/>
          <w:szCs w:val="26"/>
        </w:rPr>
        <w:t>Přeformulování obranné odpovědi</w:t>
      </w:r>
    </w:p>
    <w:p w14:paraId="3771F5A5" w14:textId="77777777" w:rsidR="002C4B9C" w:rsidRPr="00361E76" w:rsidRDefault="00000000">
      <w:pPr>
        <w:pStyle w:val="Promptbox"/>
        <w:rPr>
          <w:rFonts w:asciiTheme="majorHAnsi" w:hAnsiTheme="majorHAnsi" w:cstheme="majorHAnsi"/>
          <w:sz w:val="26"/>
          <w:szCs w:val="26"/>
        </w:rPr>
      </w:pPr>
      <w:r w:rsidRPr="00361E76">
        <w:rPr>
          <w:rFonts w:asciiTheme="majorHAnsi" w:hAnsiTheme="majorHAnsi" w:cstheme="majorHAnsi"/>
          <w:sz w:val="26"/>
          <w:szCs w:val="26"/>
        </w:rPr>
        <w:t>Přeformuluj tuto odpověď do asertivního a profesionálního tónu. Zachovej fakta, ale odstraň obranné, emotivní, útočné nebo zbytečně vysvětlující formulace. Výstup napiš jako hotový e-mail klientovi.</w:t>
      </w:r>
      <w:r w:rsidRPr="00361E76">
        <w:rPr>
          <w:rFonts w:asciiTheme="majorHAnsi" w:hAnsiTheme="majorHAnsi" w:cstheme="majorHAnsi"/>
          <w:sz w:val="26"/>
          <w:szCs w:val="26"/>
        </w:rPr>
        <w:br/>
      </w:r>
      <w:r w:rsidRPr="00361E76">
        <w:rPr>
          <w:rFonts w:asciiTheme="majorHAnsi" w:hAnsiTheme="majorHAnsi" w:cstheme="majorHAnsi"/>
          <w:sz w:val="26"/>
          <w:szCs w:val="26"/>
        </w:rPr>
        <w:br/>
        <w:t>Text: [VLOŽTE TEXT]</w:t>
      </w:r>
    </w:p>
    <w:p w14:paraId="29E99588" w14:textId="77777777" w:rsidR="002C4B9C" w:rsidRPr="00361E76" w:rsidRDefault="00000000">
      <w:pPr>
        <w:pStyle w:val="Prompttitle"/>
        <w:rPr>
          <w:rFonts w:asciiTheme="majorHAnsi" w:hAnsiTheme="majorHAnsi" w:cstheme="majorHAnsi"/>
          <w:sz w:val="26"/>
          <w:szCs w:val="26"/>
        </w:rPr>
      </w:pPr>
      <w:r w:rsidRPr="00361E76">
        <w:rPr>
          <w:rFonts w:asciiTheme="majorHAnsi" w:hAnsiTheme="majorHAnsi" w:cstheme="majorHAnsi"/>
          <w:sz w:val="26"/>
          <w:szCs w:val="26"/>
        </w:rPr>
        <w:t>Audit tónu odpovědi</w:t>
      </w:r>
    </w:p>
    <w:p w14:paraId="011A4D0A" w14:textId="77777777" w:rsidR="002C4B9C" w:rsidRPr="00361E76" w:rsidRDefault="00000000">
      <w:pPr>
        <w:pStyle w:val="Promptbox"/>
        <w:rPr>
          <w:rFonts w:asciiTheme="majorHAnsi" w:hAnsiTheme="majorHAnsi" w:cstheme="majorHAnsi"/>
          <w:sz w:val="26"/>
          <w:szCs w:val="26"/>
        </w:rPr>
      </w:pPr>
      <w:r w:rsidRPr="00361E76">
        <w:rPr>
          <w:rFonts w:asciiTheme="majorHAnsi" w:hAnsiTheme="majorHAnsi" w:cstheme="majorHAnsi"/>
          <w:sz w:val="26"/>
          <w:szCs w:val="26"/>
        </w:rPr>
        <w:t xml:space="preserve">Posuď můj návrh odpovědi klientovi. Najdi formulace, které mohou působit obranně, odmítavě, útočně nebo neempaticky. Navrhni profesionálnější </w:t>
      </w:r>
      <w:proofErr w:type="gramStart"/>
      <w:r w:rsidRPr="00361E76">
        <w:rPr>
          <w:rFonts w:asciiTheme="majorHAnsi" w:hAnsiTheme="majorHAnsi" w:cstheme="majorHAnsi"/>
          <w:sz w:val="26"/>
          <w:szCs w:val="26"/>
        </w:rPr>
        <w:t>a</w:t>
      </w:r>
      <w:proofErr w:type="gramEnd"/>
      <w:r w:rsidRPr="00361E76">
        <w:rPr>
          <w:rFonts w:asciiTheme="majorHAnsi" w:hAnsiTheme="majorHAnsi" w:cstheme="majorHAnsi"/>
          <w:sz w:val="26"/>
          <w:szCs w:val="26"/>
        </w:rPr>
        <w:t xml:space="preserve"> asertivnější varianty při zachování původního významu.</w:t>
      </w:r>
      <w:r w:rsidRPr="00361E76">
        <w:rPr>
          <w:rFonts w:asciiTheme="majorHAnsi" w:hAnsiTheme="majorHAnsi" w:cstheme="majorHAnsi"/>
          <w:sz w:val="26"/>
          <w:szCs w:val="26"/>
        </w:rPr>
        <w:br/>
      </w:r>
      <w:r w:rsidRPr="00361E76">
        <w:rPr>
          <w:rFonts w:asciiTheme="majorHAnsi" w:hAnsiTheme="majorHAnsi" w:cstheme="majorHAnsi"/>
          <w:sz w:val="26"/>
          <w:szCs w:val="26"/>
        </w:rPr>
        <w:br/>
        <w:t>Návrh: [VLOŽTE TEXT]</w:t>
      </w:r>
    </w:p>
    <w:p w14:paraId="690A28CF" w14:textId="77777777" w:rsidR="002C4B9C" w:rsidRPr="00361E76" w:rsidRDefault="00000000">
      <w:pPr>
        <w:pStyle w:val="Prompttitle"/>
        <w:rPr>
          <w:rFonts w:asciiTheme="majorHAnsi" w:hAnsiTheme="majorHAnsi" w:cstheme="majorHAnsi"/>
          <w:sz w:val="26"/>
          <w:szCs w:val="26"/>
        </w:rPr>
      </w:pPr>
      <w:r w:rsidRPr="00361E76">
        <w:rPr>
          <w:rFonts w:asciiTheme="majorHAnsi" w:hAnsiTheme="majorHAnsi" w:cstheme="majorHAnsi"/>
          <w:sz w:val="26"/>
          <w:szCs w:val="26"/>
        </w:rPr>
        <w:t>Negativní informace klientovi</w:t>
      </w:r>
    </w:p>
    <w:p w14:paraId="45CC8589" w14:textId="77777777" w:rsidR="002C4B9C" w:rsidRPr="00361E76" w:rsidRDefault="00000000">
      <w:pPr>
        <w:pStyle w:val="Promptbox"/>
        <w:rPr>
          <w:rFonts w:asciiTheme="majorHAnsi" w:hAnsiTheme="majorHAnsi" w:cstheme="majorHAnsi"/>
          <w:sz w:val="26"/>
          <w:szCs w:val="26"/>
        </w:rPr>
      </w:pPr>
      <w:r w:rsidRPr="00361E76">
        <w:rPr>
          <w:rFonts w:asciiTheme="majorHAnsi" w:hAnsiTheme="majorHAnsi" w:cstheme="majorHAnsi"/>
          <w:sz w:val="26"/>
          <w:szCs w:val="26"/>
        </w:rPr>
        <w:t xml:space="preserve">Přeformuluj text tak, aby klient obdržel nepříjemnou nebo negativní informaci profesionálním, empatickým </w:t>
      </w:r>
      <w:proofErr w:type="gramStart"/>
      <w:r w:rsidRPr="00361E76">
        <w:rPr>
          <w:rFonts w:asciiTheme="majorHAnsi" w:hAnsiTheme="majorHAnsi" w:cstheme="majorHAnsi"/>
          <w:sz w:val="26"/>
          <w:szCs w:val="26"/>
        </w:rPr>
        <w:t>a</w:t>
      </w:r>
      <w:proofErr w:type="gramEnd"/>
      <w:r w:rsidRPr="00361E76">
        <w:rPr>
          <w:rFonts w:asciiTheme="majorHAnsi" w:hAnsiTheme="majorHAnsi" w:cstheme="majorHAnsi"/>
          <w:sz w:val="26"/>
          <w:szCs w:val="26"/>
        </w:rPr>
        <w:t xml:space="preserve"> asertivním způsobem. Zachovej fakta, minimalizuj riziko konfliktní reakce klienta a nepřidávej žádné nové důvody ani sliby.</w:t>
      </w:r>
      <w:r w:rsidRPr="00361E76">
        <w:rPr>
          <w:rFonts w:asciiTheme="majorHAnsi" w:hAnsiTheme="majorHAnsi" w:cstheme="majorHAnsi"/>
          <w:sz w:val="26"/>
          <w:szCs w:val="26"/>
        </w:rPr>
        <w:br/>
      </w:r>
      <w:r w:rsidRPr="00361E76">
        <w:rPr>
          <w:rFonts w:asciiTheme="majorHAnsi" w:hAnsiTheme="majorHAnsi" w:cstheme="majorHAnsi"/>
          <w:sz w:val="26"/>
          <w:szCs w:val="26"/>
        </w:rPr>
        <w:lastRenderedPageBreak/>
        <w:br/>
        <w:t>Text: [VLOŽTE TEXT]</w:t>
      </w:r>
    </w:p>
    <w:p w14:paraId="522BB322" w14:textId="77777777" w:rsidR="002C4B9C" w:rsidRPr="00361E76" w:rsidRDefault="00000000">
      <w:pPr>
        <w:pStyle w:val="Prompttitle"/>
        <w:rPr>
          <w:rFonts w:asciiTheme="majorHAnsi" w:hAnsiTheme="majorHAnsi" w:cstheme="majorHAnsi"/>
          <w:sz w:val="26"/>
          <w:szCs w:val="26"/>
        </w:rPr>
      </w:pPr>
      <w:r w:rsidRPr="00361E76">
        <w:rPr>
          <w:rFonts w:asciiTheme="majorHAnsi" w:hAnsiTheme="majorHAnsi" w:cstheme="majorHAnsi"/>
          <w:sz w:val="26"/>
          <w:szCs w:val="26"/>
        </w:rPr>
        <w:t>Odpověď na útočný e-mail</w:t>
      </w:r>
    </w:p>
    <w:p w14:paraId="7183FB70" w14:textId="77777777" w:rsidR="002C4B9C" w:rsidRPr="00361E76" w:rsidRDefault="00000000">
      <w:pPr>
        <w:pStyle w:val="Promptbox"/>
        <w:rPr>
          <w:rFonts w:asciiTheme="majorHAnsi" w:hAnsiTheme="majorHAnsi" w:cstheme="majorHAnsi"/>
          <w:sz w:val="26"/>
          <w:szCs w:val="26"/>
        </w:rPr>
      </w:pPr>
      <w:r w:rsidRPr="00361E76">
        <w:rPr>
          <w:rFonts w:asciiTheme="majorHAnsi" w:hAnsiTheme="majorHAnsi" w:cstheme="majorHAnsi"/>
          <w:sz w:val="26"/>
          <w:szCs w:val="26"/>
        </w:rPr>
        <w:t xml:space="preserve">Připrav profesionální odpověď na níže uvedený e-mail. Klient používá emotivní a útočné formulace. Zachovej klidný, věcný </w:t>
      </w:r>
      <w:proofErr w:type="gramStart"/>
      <w:r w:rsidRPr="00361E76">
        <w:rPr>
          <w:rFonts w:asciiTheme="majorHAnsi" w:hAnsiTheme="majorHAnsi" w:cstheme="majorHAnsi"/>
          <w:sz w:val="26"/>
          <w:szCs w:val="26"/>
        </w:rPr>
        <w:t>a</w:t>
      </w:r>
      <w:proofErr w:type="gramEnd"/>
      <w:r w:rsidRPr="00361E76">
        <w:rPr>
          <w:rFonts w:asciiTheme="majorHAnsi" w:hAnsiTheme="majorHAnsi" w:cstheme="majorHAnsi"/>
          <w:sz w:val="26"/>
          <w:szCs w:val="26"/>
        </w:rPr>
        <w:t xml:space="preserve"> asertivní tón. Neobhajuj společnost zbytečnými argumenty, nereaguj na emoce klienta stejným tónem a soustřeď se na fakta, vysvětlení a další postup.</w:t>
      </w:r>
      <w:r w:rsidRPr="00361E76">
        <w:rPr>
          <w:rFonts w:asciiTheme="majorHAnsi" w:hAnsiTheme="majorHAnsi" w:cstheme="majorHAnsi"/>
          <w:sz w:val="26"/>
          <w:szCs w:val="26"/>
        </w:rPr>
        <w:br/>
      </w:r>
      <w:r w:rsidRPr="00361E76">
        <w:rPr>
          <w:rFonts w:asciiTheme="majorHAnsi" w:hAnsiTheme="majorHAnsi" w:cstheme="majorHAnsi"/>
          <w:sz w:val="26"/>
          <w:szCs w:val="26"/>
        </w:rPr>
        <w:br/>
        <w:t>E-mail klienta: [VLOŽTE TEXT]</w:t>
      </w:r>
    </w:p>
    <w:p w14:paraId="6F51DA97" w14:textId="77777777" w:rsidR="002C4B9C" w:rsidRPr="00361E76" w:rsidRDefault="00000000">
      <w:pPr>
        <w:pStyle w:val="Prompttitle"/>
        <w:rPr>
          <w:rFonts w:asciiTheme="majorHAnsi" w:hAnsiTheme="majorHAnsi" w:cstheme="majorHAnsi"/>
          <w:sz w:val="26"/>
          <w:szCs w:val="26"/>
        </w:rPr>
      </w:pPr>
      <w:r w:rsidRPr="00361E76">
        <w:rPr>
          <w:rFonts w:asciiTheme="majorHAnsi" w:hAnsiTheme="majorHAnsi" w:cstheme="majorHAnsi"/>
          <w:sz w:val="26"/>
          <w:szCs w:val="26"/>
        </w:rPr>
        <w:t>Model Emoce - fakta - další krok</w:t>
      </w:r>
    </w:p>
    <w:p w14:paraId="323BCA11" w14:textId="77777777" w:rsidR="002C4B9C" w:rsidRPr="00361E76" w:rsidRDefault="00000000">
      <w:pPr>
        <w:pStyle w:val="Promptbox"/>
        <w:rPr>
          <w:rFonts w:asciiTheme="majorHAnsi" w:hAnsiTheme="majorHAnsi" w:cstheme="majorHAnsi"/>
          <w:sz w:val="26"/>
          <w:szCs w:val="26"/>
        </w:rPr>
      </w:pPr>
      <w:r w:rsidRPr="00361E76">
        <w:rPr>
          <w:rFonts w:asciiTheme="majorHAnsi" w:hAnsiTheme="majorHAnsi" w:cstheme="majorHAnsi"/>
          <w:sz w:val="26"/>
          <w:szCs w:val="26"/>
        </w:rPr>
        <w:t>Přepiš odpověď klientovi podle modelu: 1) krátké uznání situace, 2) věcné shrnutí dostupných faktů, 3) jasný další krok. Nepoužívej dlouhé obhajování, interní procesní detaily ani právnický jazyk.</w:t>
      </w:r>
      <w:r w:rsidRPr="00361E76">
        <w:rPr>
          <w:rFonts w:asciiTheme="majorHAnsi" w:hAnsiTheme="majorHAnsi" w:cstheme="majorHAnsi"/>
          <w:sz w:val="26"/>
          <w:szCs w:val="26"/>
        </w:rPr>
        <w:br/>
      </w:r>
      <w:r w:rsidRPr="00361E76">
        <w:rPr>
          <w:rFonts w:asciiTheme="majorHAnsi" w:hAnsiTheme="majorHAnsi" w:cstheme="majorHAnsi"/>
          <w:sz w:val="26"/>
          <w:szCs w:val="26"/>
        </w:rPr>
        <w:br/>
        <w:t>Podklady: [VLOŽTE PODKLADY]</w:t>
      </w:r>
    </w:p>
    <w:p w14:paraId="3AC3C7B7" w14:textId="77777777" w:rsidR="002C4B9C" w:rsidRPr="00361E76" w:rsidRDefault="00000000">
      <w:pPr>
        <w:pStyle w:val="Nadpis1"/>
        <w:rPr>
          <w:rFonts w:cstheme="majorHAnsi"/>
          <w:sz w:val="26"/>
          <w:szCs w:val="26"/>
        </w:rPr>
      </w:pPr>
      <w:r w:rsidRPr="00361E76">
        <w:rPr>
          <w:rFonts w:cstheme="majorHAnsi"/>
          <w:sz w:val="26"/>
          <w:szCs w:val="26"/>
        </w:rPr>
        <w:t>3. Zjednodušení a zkrácení textu</w:t>
      </w:r>
    </w:p>
    <w:p w14:paraId="03D193A5" w14:textId="77777777" w:rsidR="002C4B9C" w:rsidRPr="00361E76" w:rsidRDefault="00000000">
      <w:pPr>
        <w:pStyle w:val="Intro"/>
        <w:rPr>
          <w:rFonts w:asciiTheme="majorHAnsi" w:hAnsiTheme="majorHAnsi" w:cstheme="majorHAnsi"/>
          <w:sz w:val="26"/>
          <w:szCs w:val="26"/>
        </w:rPr>
      </w:pPr>
      <w:r w:rsidRPr="00361E76">
        <w:rPr>
          <w:rFonts w:asciiTheme="majorHAnsi" w:hAnsiTheme="majorHAnsi" w:cstheme="majorHAnsi"/>
          <w:sz w:val="26"/>
          <w:szCs w:val="26"/>
        </w:rPr>
        <w:t>Používejte hlavně u dlouhých e-mailů, interních textů, směrnic a složitých podkladů. U pojistných podmínek musí výstup vždy projít kontrolou člověka.</w:t>
      </w:r>
    </w:p>
    <w:p w14:paraId="1A19E474" w14:textId="77777777" w:rsidR="002C4B9C" w:rsidRPr="00361E76" w:rsidRDefault="00000000">
      <w:pPr>
        <w:pStyle w:val="Prompttitle"/>
        <w:rPr>
          <w:rFonts w:asciiTheme="majorHAnsi" w:hAnsiTheme="majorHAnsi" w:cstheme="majorHAnsi"/>
          <w:sz w:val="26"/>
          <w:szCs w:val="26"/>
        </w:rPr>
      </w:pPr>
      <w:r w:rsidRPr="00361E76">
        <w:rPr>
          <w:rFonts w:asciiTheme="majorHAnsi" w:hAnsiTheme="majorHAnsi" w:cstheme="majorHAnsi"/>
          <w:sz w:val="26"/>
          <w:szCs w:val="26"/>
        </w:rPr>
        <w:t>Zjednodušení pro klienta</w:t>
      </w:r>
    </w:p>
    <w:p w14:paraId="6E5E02DD" w14:textId="77777777" w:rsidR="002C4B9C" w:rsidRPr="00361E76" w:rsidRDefault="00000000">
      <w:pPr>
        <w:pStyle w:val="Promptbox"/>
        <w:rPr>
          <w:rFonts w:asciiTheme="majorHAnsi" w:hAnsiTheme="majorHAnsi" w:cstheme="majorHAnsi"/>
          <w:sz w:val="26"/>
          <w:szCs w:val="26"/>
        </w:rPr>
      </w:pPr>
      <w:r w:rsidRPr="00361E76">
        <w:rPr>
          <w:rFonts w:asciiTheme="majorHAnsi" w:hAnsiTheme="majorHAnsi" w:cstheme="majorHAnsi"/>
          <w:sz w:val="26"/>
          <w:szCs w:val="26"/>
        </w:rPr>
        <w:t>Zjednoduš následující text tak, aby byl srozumitelný pro běžného klienta. Zachovej všechny důležité informace, neměň význam a nepřidávej nic, co v textu není. Výstup napiš jako krátký klientský e-mail.</w:t>
      </w:r>
      <w:r w:rsidRPr="00361E76">
        <w:rPr>
          <w:rFonts w:asciiTheme="majorHAnsi" w:hAnsiTheme="majorHAnsi" w:cstheme="majorHAnsi"/>
          <w:sz w:val="26"/>
          <w:szCs w:val="26"/>
        </w:rPr>
        <w:br/>
      </w:r>
      <w:r w:rsidRPr="00361E76">
        <w:rPr>
          <w:rFonts w:asciiTheme="majorHAnsi" w:hAnsiTheme="majorHAnsi" w:cstheme="majorHAnsi"/>
          <w:sz w:val="26"/>
          <w:szCs w:val="26"/>
        </w:rPr>
        <w:br/>
        <w:t>Text: [VLOŽTE TEXT]</w:t>
      </w:r>
    </w:p>
    <w:p w14:paraId="27A0D87D" w14:textId="77777777" w:rsidR="002C4B9C" w:rsidRPr="00361E76" w:rsidRDefault="00000000">
      <w:pPr>
        <w:pStyle w:val="Prompttitle"/>
        <w:rPr>
          <w:rFonts w:asciiTheme="majorHAnsi" w:hAnsiTheme="majorHAnsi" w:cstheme="majorHAnsi"/>
          <w:sz w:val="26"/>
          <w:szCs w:val="26"/>
        </w:rPr>
      </w:pPr>
      <w:r w:rsidRPr="00361E76">
        <w:rPr>
          <w:rFonts w:asciiTheme="majorHAnsi" w:hAnsiTheme="majorHAnsi" w:cstheme="majorHAnsi"/>
          <w:sz w:val="26"/>
          <w:szCs w:val="26"/>
        </w:rPr>
        <w:t>Shrnutí do tří bodů</w:t>
      </w:r>
    </w:p>
    <w:p w14:paraId="609E0528" w14:textId="77777777" w:rsidR="002C4B9C" w:rsidRPr="00361E76" w:rsidRDefault="00000000">
      <w:pPr>
        <w:pStyle w:val="Promptbox"/>
        <w:rPr>
          <w:rFonts w:asciiTheme="majorHAnsi" w:hAnsiTheme="majorHAnsi" w:cstheme="majorHAnsi"/>
          <w:sz w:val="26"/>
          <w:szCs w:val="26"/>
        </w:rPr>
      </w:pPr>
      <w:r w:rsidRPr="00361E76">
        <w:rPr>
          <w:rFonts w:asciiTheme="majorHAnsi" w:hAnsiTheme="majorHAnsi" w:cstheme="majorHAnsi"/>
          <w:sz w:val="26"/>
          <w:szCs w:val="26"/>
        </w:rPr>
        <w:t>Shrň následující text do tří nejdůležitějších bodů. U každého bodu uveď, proč je důležitý pro další komunikaci s klientem.</w:t>
      </w:r>
      <w:r w:rsidRPr="00361E76">
        <w:rPr>
          <w:rFonts w:asciiTheme="majorHAnsi" w:hAnsiTheme="majorHAnsi" w:cstheme="majorHAnsi"/>
          <w:sz w:val="26"/>
          <w:szCs w:val="26"/>
        </w:rPr>
        <w:br/>
      </w:r>
      <w:r w:rsidRPr="00361E76">
        <w:rPr>
          <w:rFonts w:asciiTheme="majorHAnsi" w:hAnsiTheme="majorHAnsi" w:cstheme="majorHAnsi"/>
          <w:sz w:val="26"/>
          <w:szCs w:val="26"/>
        </w:rPr>
        <w:br/>
        <w:t>Text: [VLOŽTE TEXT]</w:t>
      </w:r>
    </w:p>
    <w:p w14:paraId="2938AFE4" w14:textId="77777777" w:rsidR="002C4B9C" w:rsidRPr="00361E76" w:rsidRDefault="00000000">
      <w:pPr>
        <w:pStyle w:val="Prompttitle"/>
        <w:rPr>
          <w:rFonts w:asciiTheme="majorHAnsi" w:hAnsiTheme="majorHAnsi" w:cstheme="majorHAnsi"/>
          <w:sz w:val="26"/>
          <w:szCs w:val="26"/>
        </w:rPr>
      </w:pPr>
      <w:r w:rsidRPr="00361E76">
        <w:rPr>
          <w:rFonts w:asciiTheme="majorHAnsi" w:hAnsiTheme="majorHAnsi" w:cstheme="majorHAnsi"/>
          <w:sz w:val="26"/>
          <w:szCs w:val="26"/>
        </w:rPr>
        <w:t>Odstranění výplňových frází</w:t>
      </w:r>
    </w:p>
    <w:p w14:paraId="7EC087EE" w14:textId="77777777" w:rsidR="002C4B9C" w:rsidRPr="00361E76" w:rsidRDefault="00000000">
      <w:pPr>
        <w:pStyle w:val="Promptbox"/>
        <w:rPr>
          <w:rFonts w:asciiTheme="majorHAnsi" w:hAnsiTheme="majorHAnsi" w:cstheme="majorHAnsi"/>
          <w:sz w:val="26"/>
          <w:szCs w:val="26"/>
        </w:rPr>
      </w:pPr>
      <w:r w:rsidRPr="00361E76">
        <w:rPr>
          <w:rFonts w:asciiTheme="majorHAnsi" w:hAnsiTheme="majorHAnsi" w:cstheme="majorHAnsi"/>
          <w:sz w:val="26"/>
          <w:szCs w:val="26"/>
        </w:rPr>
        <w:t>Zkrať tento text přibližně o 30 %. Odstraň výplňové fráze, opakování a zbytečně úřední formulace. Zachovej fakta, tón a všechny závazné informace.</w:t>
      </w:r>
      <w:r w:rsidRPr="00361E76">
        <w:rPr>
          <w:rFonts w:asciiTheme="majorHAnsi" w:hAnsiTheme="majorHAnsi" w:cstheme="majorHAnsi"/>
          <w:sz w:val="26"/>
          <w:szCs w:val="26"/>
        </w:rPr>
        <w:br/>
      </w:r>
      <w:r w:rsidRPr="00361E76">
        <w:rPr>
          <w:rFonts w:asciiTheme="majorHAnsi" w:hAnsiTheme="majorHAnsi" w:cstheme="majorHAnsi"/>
          <w:sz w:val="26"/>
          <w:szCs w:val="26"/>
        </w:rPr>
        <w:lastRenderedPageBreak/>
        <w:br/>
        <w:t>Text: [VLOŽTE TEXT]</w:t>
      </w:r>
    </w:p>
    <w:p w14:paraId="3B2BA7F4" w14:textId="77777777" w:rsidR="002C4B9C" w:rsidRPr="00361E76" w:rsidRDefault="00000000">
      <w:pPr>
        <w:pStyle w:val="Prompttitle"/>
        <w:rPr>
          <w:rFonts w:asciiTheme="majorHAnsi" w:hAnsiTheme="majorHAnsi" w:cstheme="majorHAnsi"/>
          <w:sz w:val="26"/>
          <w:szCs w:val="26"/>
        </w:rPr>
      </w:pPr>
      <w:r w:rsidRPr="00361E76">
        <w:rPr>
          <w:rFonts w:asciiTheme="majorHAnsi" w:hAnsiTheme="majorHAnsi" w:cstheme="majorHAnsi"/>
          <w:sz w:val="26"/>
          <w:szCs w:val="26"/>
        </w:rPr>
        <w:t>Převod složitého textu do přehledu</w:t>
      </w:r>
    </w:p>
    <w:p w14:paraId="14D70419" w14:textId="77777777" w:rsidR="002C4B9C" w:rsidRPr="00361E76" w:rsidRDefault="00000000">
      <w:pPr>
        <w:pStyle w:val="Promptbox"/>
        <w:rPr>
          <w:rFonts w:asciiTheme="majorHAnsi" w:hAnsiTheme="majorHAnsi" w:cstheme="majorHAnsi"/>
          <w:sz w:val="26"/>
          <w:szCs w:val="26"/>
        </w:rPr>
      </w:pPr>
      <w:r w:rsidRPr="00361E76">
        <w:rPr>
          <w:rFonts w:asciiTheme="majorHAnsi" w:hAnsiTheme="majorHAnsi" w:cstheme="majorHAnsi"/>
          <w:sz w:val="26"/>
          <w:szCs w:val="26"/>
        </w:rPr>
        <w:t>Převeď následující text do přehledné struktury: co se stalo, co klient požaduje, jaké informace máme, co chybí, jaký je doporučený další krok.</w:t>
      </w:r>
      <w:r w:rsidRPr="00361E76">
        <w:rPr>
          <w:rFonts w:asciiTheme="majorHAnsi" w:hAnsiTheme="majorHAnsi" w:cstheme="majorHAnsi"/>
          <w:sz w:val="26"/>
          <w:szCs w:val="26"/>
        </w:rPr>
        <w:br/>
      </w:r>
      <w:r w:rsidRPr="00361E76">
        <w:rPr>
          <w:rFonts w:asciiTheme="majorHAnsi" w:hAnsiTheme="majorHAnsi" w:cstheme="majorHAnsi"/>
          <w:sz w:val="26"/>
          <w:szCs w:val="26"/>
        </w:rPr>
        <w:br/>
        <w:t>Text: [VLOŽTE TEXT]</w:t>
      </w:r>
    </w:p>
    <w:p w14:paraId="17C4FF5D" w14:textId="77777777" w:rsidR="002C4B9C" w:rsidRPr="00361E76" w:rsidRDefault="00000000">
      <w:pPr>
        <w:pStyle w:val="Prompttitle"/>
        <w:rPr>
          <w:rFonts w:asciiTheme="majorHAnsi" w:hAnsiTheme="majorHAnsi" w:cstheme="majorHAnsi"/>
          <w:sz w:val="26"/>
          <w:szCs w:val="26"/>
        </w:rPr>
      </w:pPr>
      <w:r w:rsidRPr="00361E76">
        <w:rPr>
          <w:rFonts w:asciiTheme="majorHAnsi" w:hAnsiTheme="majorHAnsi" w:cstheme="majorHAnsi"/>
          <w:sz w:val="26"/>
          <w:szCs w:val="26"/>
        </w:rPr>
        <w:t>Kontrola ztráty významu po zkrácení</w:t>
      </w:r>
    </w:p>
    <w:p w14:paraId="7B8542D0" w14:textId="77777777" w:rsidR="002C4B9C" w:rsidRPr="00361E76" w:rsidRDefault="00000000">
      <w:pPr>
        <w:pStyle w:val="Promptbox"/>
        <w:rPr>
          <w:rFonts w:asciiTheme="majorHAnsi" w:hAnsiTheme="majorHAnsi" w:cstheme="majorHAnsi"/>
          <w:sz w:val="26"/>
          <w:szCs w:val="26"/>
        </w:rPr>
      </w:pPr>
      <w:r w:rsidRPr="00361E76">
        <w:rPr>
          <w:rFonts w:asciiTheme="majorHAnsi" w:hAnsiTheme="majorHAnsi" w:cstheme="majorHAnsi"/>
          <w:sz w:val="26"/>
          <w:szCs w:val="26"/>
        </w:rPr>
        <w:t>Porovnej původní a zkrácenou verzi textu. Urči, zda ve zkrácené verzi nechybí důležitá fakta, podmínky, lhůty nebo omezení. Pokud něco chybí, navrhni doplnění.</w:t>
      </w:r>
      <w:r w:rsidRPr="00361E76">
        <w:rPr>
          <w:rFonts w:asciiTheme="majorHAnsi" w:hAnsiTheme="majorHAnsi" w:cstheme="majorHAnsi"/>
          <w:sz w:val="26"/>
          <w:szCs w:val="26"/>
        </w:rPr>
        <w:br/>
      </w:r>
      <w:r w:rsidRPr="00361E76">
        <w:rPr>
          <w:rFonts w:asciiTheme="majorHAnsi" w:hAnsiTheme="majorHAnsi" w:cstheme="majorHAnsi"/>
          <w:sz w:val="26"/>
          <w:szCs w:val="26"/>
        </w:rPr>
        <w:br/>
        <w:t>Původní text: [VLOŽTE TEXT]</w:t>
      </w:r>
      <w:r w:rsidRPr="00361E76">
        <w:rPr>
          <w:rFonts w:asciiTheme="majorHAnsi" w:hAnsiTheme="majorHAnsi" w:cstheme="majorHAnsi"/>
          <w:sz w:val="26"/>
          <w:szCs w:val="26"/>
        </w:rPr>
        <w:br/>
      </w:r>
      <w:r w:rsidRPr="00361E76">
        <w:rPr>
          <w:rFonts w:asciiTheme="majorHAnsi" w:hAnsiTheme="majorHAnsi" w:cstheme="majorHAnsi"/>
          <w:sz w:val="26"/>
          <w:szCs w:val="26"/>
        </w:rPr>
        <w:br/>
        <w:t>Zkrácená verze: [VLOŽTE TEXT]</w:t>
      </w:r>
    </w:p>
    <w:p w14:paraId="42610FF6" w14:textId="77777777" w:rsidR="002C4B9C" w:rsidRPr="00361E76" w:rsidRDefault="00000000">
      <w:pPr>
        <w:pStyle w:val="Nadpis1"/>
        <w:rPr>
          <w:rFonts w:cstheme="majorHAnsi"/>
          <w:sz w:val="26"/>
          <w:szCs w:val="26"/>
        </w:rPr>
      </w:pPr>
      <w:r w:rsidRPr="00361E76">
        <w:rPr>
          <w:rFonts w:cstheme="majorHAnsi"/>
          <w:sz w:val="26"/>
          <w:szCs w:val="26"/>
        </w:rPr>
        <w:t>4. Cyklická komunikace a ukončení opakované výměny</w:t>
      </w:r>
    </w:p>
    <w:p w14:paraId="20AE2783" w14:textId="77777777" w:rsidR="002C4B9C" w:rsidRPr="00361E76" w:rsidRDefault="00000000">
      <w:pPr>
        <w:pStyle w:val="Intro"/>
        <w:rPr>
          <w:rFonts w:asciiTheme="majorHAnsi" w:hAnsiTheme="majorHAnsi" w:cstheme="majorHAnsi"/>
          <w:sz w:val="26"/>
          <w:szCs w:val="26"/>
        </w:rPr>
      </w:pPr>
      <w:r w:rsidRPr="00361E76">
        <w:rPr>
          <w:rFonts w:asciiTheme="majorHAnsi" w:hAnsiTheme="majorHAnsi" w:cstheme="majorHAnsi"/>
          <w:sz w:val="26"/>
          <w:szCs w:val="26"/>
        </w:rPr>
        <w:t>Tato část je vhodná ve chvíli, kdy klient opakuje stejné námitky a nepřináší nové skutečnosti. AI má nejprve pomoci rozlišit, zda se v e-mailu objevilo něco nového.</w:t>
      </w:r>
    </w:p>
    <w:p w14:paraId="542E8995" w14:textId="77777777" w:rsidR="002C4B9C" w:rsidRPr="00361E76" w:rsidRDefault="00000000">
      <w:pPr>
        <w:pStyle w:val="Prompttitle"/>
        <w:rPr>
          <w:rFonts w:asciiTheme="majorHAnsi" w:hAnsiTheme="majorHAnsi" w:cstheme="majorHAnsi"/>
          <w:sz w:val="26"/>
          <w:szCs w:val="26"/>
        </w:rPr>
      </w:pPr>
      <w:r w:rsidRPr="00361E76">
        <w:rPr>
          <w:rFonts w:asciiTheme="majorHAnsi" w:hAnsiTheme="majorHAnsi" w:cstheme="majorHAnsi"/>
          <w:sz w:val="26"/>
          <w:szCs w:val="26"/>
        </w:rPr>
        <w:t>Detektor nových informací</w:t>
      </w:r>
    </w:p>
    <w:p w14:paraId="1860ED6D" w14:textId="77777777" w:rsidR="002C4B9C" w:rsidRPr="00361E76" w:rsidRDefault="00000000">
      <w:pPr>
        <w:pStyle w:val="Promptbox"/>
        <w:rPr>
          <w:rFonts w:asciiTheme="majorHAnsi" w:hAnsiTheme="majorHAnsi" w:cstheme="majorHAnsi"/>
          <w:sz w:val="26"/>
          <w:szCs w:val="26"/>
        </w:rPr>
      </w:pPr>
      <w:r w:rsidRPr="00361E76">
        <w:rPr>
          <w:rFonts w:asciiTheme="majorHAnsi" w:hAnsiTheme="majorHAnsi" w:cstheme="majorHAnsi"/>
          <w:sz w:val="26"/>
          <w:szCs w:val="26"/>
        </w:rPr>
        <w:t>Jsi komunikační auditor pro Allianz. Dostal/a jsem další e-mail od klienta v již řešené záležitosti a potřebuji nejprve provést analýzu, zda se věcí máme dál zabývat.</w:t>
      </w:r>
      <w:r w:rsidRPr="00361E76">
        <w:rPr>
          <w:rFonts w:asciiTheme="majorHAnsi" w:hAnsiTheme="majorHAnsi" w:cstheme="majorHAnsi"/>
          <w:sz w:val="26"/>
          <w:szCs w:val="26"/>
        </w:rPr>
        <w:br/>
      </w:r>
      <w:r w:rsidRPr="00361E76">
        <w:rPr>
          <w:rFonts w:asciiTheme="majorHAnsi" w:hAnsiTheme="majorHAnsi" w:cstheme="majorHAnsi"/>
          <w:sz w:val="26"/>
          <w:szCs w:val="26"/>
        </w:rPr>
        <w:br/>
        <w:t>Úkol: Analyzuj e-mail klienta a odpověz ANO, nebo NE, zda tento e-mail obsahuje novou informaci, důkaz, dokument nebo relevantní tvrzení, které jsme dosud neměli k dispozici.</w:t>
      </w:r>
      <w:r w:rsidRPr="00361E76">
        <w:rPr>
          <w:rFonts w:asciiTheme="majorHAnsi" w:hAnsiTheme="majorHAnsi" w:cstheme="majorHAnsi"/>
          <w:sz w:val="26"/>
          <w:szCs w:val="26"/>
        </w:rPr>
        <w:br/>
      </w:r>
      <w:r w:rsidRPr="00361E76">
        <w:rPr>
          <w:rFonts w:asciiTheme="majorHAnsi" w:hAnsiTheme="majorHAnsi" w:cstheme="majorHAnsi"/>
          <w:sz w:val="26"/>
          <w:szCs w:val="26"/>
        </w:rPr>
        <w:br/>
        <w:t>Pokud ANO, vypiš přesně, co je nové a jaký další krok doporučuješ.</w:t>
      </w:r>
      <w:r w:rsidRPr="00361E76">
        <w:rPr>
          <w:rFonts w:asciiTheme="majorHAnsi" w:hAnsiTheme="majorHAnsi" w:cstheme="majorHAnsi"/>
          <w:sz w:val="26"/>
          <w:szCs w:val="26"/>
        </w:rPr>
        <w:br/>
      </w:r>
      <w:r w:rsidRPr="00361E76">
        <w:rPr>
          <w:rFonts w:asciiTheme="majorHAnsi" w:hAnsiTheme="majorHAnsi" w:cstheme="majorHAnsi"/>
          <w:sz w:val="26"/>
          <w:szCs w:val="26"/>
        </w:rPr>
        <w:br/>
        <w:t>Pokud NE, vygeneruj finální asertivní odpověď, která odkáže na předchozí komunikaci, jednou větou shrne aktuální stanovisko, nabídne přezkum pouze při dodání nových relevantních skutečností a korektně komunikaci uzavře.</w:t>
      </w:r>
      <w:r w:rsidRPr="00361E76">
        <w:rPr>
          <w:rFonts w:asciiTheme="majorHAnsi" w:hAnsiTheme="majorHAnsi" w:cstheme="majorHAnsi"/>
          <w:sz w:val="26"/>
          <w:szCs w:val="26"/>
        </w:rPr>
        <w:br/>
      </w:r>
      <w:r w:rsidRPr="00361E76">
        <w:rPr>
          <w:rFonts w:asciiTheme="majorHAnsi" w:hAnsiTheme="majorHAnsi" w:cstheme="majorHAnsi"/>
          <w:sz w:val="26"/>
          <w:szCs w:val="26"/>
        </w:rPr>
        <w:br/>
        <w:t>E-mail klienta: [VLOŽTE TEXT]</w:t>
      </w:r>
      <w:r w:rsidRPr="00361E76">
        <w:rPr>
          <w:rFonts w:asciiTheme="majorHAnsi" w:hAnsiTheme="majorHAnsi" w:cstheme="majorHAnsi"/>
          <w:sz w:val="26"/>
          <w:szCs w:val="26"/>
        </w:rPr>
        <w:br/>
        <w:t>Předchozí stanovisko: [VLOŽTE STANOVISKO]</w:t>
      </w:r>
    </w:p>
    <w:p w14:paraId="59812F56" w14:textId="77777777" w:rsidR="002C4B9C" w:rsidRPr="00361E76" w:rsidRDefault="00000000">
      <w:pPr>
        <w:pStyle w:val="Prompttitle"/>
        <w:rPr>
          <w:rFonts w:asciiTheme="majorHAnsi" w:hAnsiTheme="majorHAnsi" w:cstheme="majorHAnsi"/>
          <w:sz w:val="26"/>
          <w:szCs w:val="26"/>
        </w:rPr>
      </w:pPr>
      <w:r w:rsidRPr="00361E76">
        <w:rPr>
          <w:rFonts w:asciiTheme="majorHAnsi" w:hAnsiTheme="majorHAnsi" w:cstheme="majorHAnsi"/>
          <w:sz w:val="26"/>
          <w:szCs w:val="26"/>
        </w:rPr>
        <w:t>Zdvořilé ukončení opakované komunikace</w:t>
      </w:r>
    </w:p>
    <w:p w14:paraId="4C01CDAF" w14:textId="77777777" w:rsidR="002C4B9C" w:rsidRPr="00361E76" w:rsidRDefault="00000000">
      <w:pPr>
        <w:pStyle w:val="Promptbox"/>
        <w:rPr>
          <w:rFonts w:asciiTheme="majorHAnsi" w:hAnsiTheme="majorHAnsi" w:cstheme="majorHAnsi"/>
          <w:sz w:val="26"/>
          <w:szCs w:val="26"/>
        </w:rPr>
      </w:pPr>
      <w:r w:rsidRPr="00361E76">
        <w:rPr>
          <w:rFonts w:asciiTheme="majorHAnsi" w:hAnsiTheme="majorHAnsi" w:cstheme="majorHAnsi"/>
          <w:sz w:val="26"/>
          <w:szCs w:val="26"/>
        </w:rPr>
        <w:lastRenderedPageBreak/>
        <w:t>Zde je předchozí konverzace s klientem. Navrhni profesionální odpověď, která klientovi znovu stručně vysvětlí naše stanovisko a zároveň zdvořile ukončí opakovanou komunikaci k již vysvětlené otázce. Neeskaluj konflikt a ponech prostor pouze pro nové relevantní podklady.</w:t>
      </w:r>
      <w:r w:rsidRPr="00361E76">
        <w:rPr>
          <w:rFonts w:asciiTheme="majorHAnsi" w:hAnsiTheme="majorHAnsi" w:cstheme="majorHAnsi"/>
          <w:sz w:val="26"/>
          <w:szCs w:val="26"/>
        </w:rPr>
        <w:br/>
      </w:r>
      <w:r w:rsidRPr="00361E76">
        <w:rPr>
          <w:rFonts w:asciiTheme="majorHAnsi" w:hAnsiTheme="majorHAnsi" w:cstheme="majorHAnsi"/>
          <w:sz w:val="26"/>
          <w:szCs w:val="26"/>
        </w:rPr>
        <w:br/>
        <w:t>Konverzace: [VLOŽTE TEXT]</w:t>
      </w:r>
    </w:p>
    <w:p w14:paraId="7C3C8B70" w14:textId="77777777" w:rsidR="002C4B9C" w:rsidRPr="00361E76" w:rsidRDefault="00000000">
      <w:pPr>
        <w:pStyle w:val="Prompttitle"/>
        <w:rPr>
          <w:rFonts w:asciiTheme="majorHAnsi" w:hAnsiTheme="majorHAnsi" w:cstheme="majorHAnsi"/>
          <w:sz w:val="26"/>
          <w:szCs w:val="26"/>
        </w:rPr>
      </w:pPr>
      <w:r w:rsidRPr="00361E76">
        <w:rPr>
          <w:rFonts w:asciiTheme="majorHAnsi" w:hAnsiTheme="majorHAnsi" w:cstheme="majorHAnsi"/>
          <w:sz w:val="26"/>
          <w:szCs w:val="26"/>
        </w:rPr>
        <w:t>Definitivní uzavření komunikace</w:t>
      </w:r>
    </w:p>
    <w:p w14:paraId="39BE31DD" w14:textId="77777777" w:rsidR="002C4B9C" w:rsidRPr="00361E76" w:rsidRDefault="00000000">
      <w:pPr>
        <w:pStyle w:val="Promptbox"/>
        <w:rPr>
          <w:rFonts w:asciiTheme="majorHAnsi" w:hAnsiTheme="majorHAnsi" w:cstheme="majorHAnsi"/>
          <w:sz w:val="26"/>
          <w:szCs w:val="26"/>
        </w:rPr>
      </w:pPr>
      <w:r w:rsidRPr="00361E76">
        <w:rPr>
          <w:rFonts w:asciiTheme="majorHAnsi" w:hAnsiTheme="majorHAnsi" w:cstheme="majorHAnsi"/>
          <w:sz w:val="26"/>
          <w:szCs w:val="26"/>
        </w:rPr>
        <w:t xml:space="preserve">Jsi specialista na krizovou komunikaci v pojišťovnictví. S klientem si vyměňujeme už několikátý e-mail na stejné téma. Klient ignoruje naše argumenty </w:t>
      </w:r>
      <w:proofErr w:type="gramStart"/>
      <w:r w:rsidRPr="00361E76">
        <w:rPr>
          <w:rFonts w:asciiTheme="majorHAnsi" w:hAnsiTheme="majorHAnsi" w:cstheme="majorHAnsi"/>
          <w:sz w:val="26"/>
          <w:szCs w:val="26"/>
        </w:rPr>
        <w:t>a</w:t>
      </w:r>
      <w:proofErr w:type="gramEnd"/>
      <w:r w:rsidRPr="00361E76">
        <w:rPr>
          <w:rFonts w:asciiTheme="majorHAnsi" w:hAnsiTheme="majorHAnsi" w:cstheme="majorHAnsi"/>
          <w:sz w:val="26"/>
          <w:szCs w:val="26"/>
        </w:rPr>
        <w:t xml:space="preserve"> odmítá akceptovat rozhodnutí společnosti.</w:t>
      </w:r>
      <w:r w:rsidRPr="00361E76">
        <w:rPr>
          <w:rFonts w:asciiTheme="majorHAnsi" w:hAnsiTheme="majorHAnsi" w:cstheme="majorHAnsi"/>
          <w:sz w:val="26"/>
          <w:szCs w:val="26"/>
        </w:rPr>
        <w:br/>
      </w:r>
      <w:r w:rsidRPr="00361E76">
        <w:rPr>
          <w:rFonts w:asciiTheme="majorHAnsi" w:hAnsiTheme="majorHAnsi" w:cstheme="majorHAnsi"/>
          <w:sz w:val="26"/>
          <w:szCs w:val="26"/>
        </w:rPr>
        <w:br/>
        <w:t>Tvůj úkol: Napiš velmi profesionální a zdvořilou odpověď, která uzavře komunikační smyčku. Jasně uveď, že k dané věci již bylo stanovisko sděleno, že při absenci nových podkladů nemáme další informace k doplnění a že další přezkum je možný pouze při předložení nových relevantních skutečností.</w:t>
      </w:r>
      <w:r w:rsidRPr="00361E76">
        <w:rPr>
          <w:rFonts w:asciiTheme="majorHAnsi" w:hAnsiTheme="majorHAnsi" w:cstheme="majorHAnsi"/>
          <w:sz w:val="26"/>
          <w:szCs w:val="26"/>
        </w:rPr>
        <w:br/>
      </w:r>
      <w:r w:rsidRPr="00361E76">
        <w:rPr>
          <w:rFonts w:asciiTheme="majorHAnsi" w:hAnsiTheme="majorHAnsi" w:cstheme="majorHAnsi"/>
          <w:sz w:val="26"/>
          <w:szCs w:val="26"/>
        </w:rPr>
        <w:br/>
        <w:t xml:space="preserve">Použij formulaci: „V tuto chvíli považujeme naše stanovisko za úplné a nemáme k dané věci další informace, které bychom mohli </w:t>
      </w:r>
      <w:proofErr w:type="gramStart"/>
      <w:r w:rsidRPr="00361E76">
        <w:rPr>
          <w:rFonts w:asciiTheme="majorHAnsi" w:hAnsiTheme="majorHAnsi" w:cstheme="majorHAnsi"/>
          <w:sz w:val="26"/>
          <w:szCs w:val="26"/>
        </w:rPr>
        <w:t>doplnit.“</w:t>
      </w:r>
      <w:proofErr w:type="gramEnd"/>
      <w:r w:rsidRPr="00361E76">
        <w:rPr>
          <w:rFonts w:asciiTheme="majorHAnsi" w:hAnsiTheme="majorHAnsi" w:cstheme="majorHAnsi"/>
          <w:sz w:val="26"/>
          <w:szCs w:val="26"/>
        </w:rPr>
        <w:br/>
      </w:r>
      <w:r w:rsidRPr="00361E76">
        <w:rPr>
          <w:rFonts w:asciiTheme="majorHAnsi" w:hAnsiTheme="majorHAnsi" w:cstheme="majorHAnsi"/>
          <w:sz w:val="26"/>
          <w:szCs w:val="26"/>
        </w:rPr>
        <w:br/>
        <w:t>Podklady: [VLOŽTE TEXT]</w:t>
      </w:r>
    </w:p>
    <w:p w14:paraId="508BAD99" w14:textId="77777777" w:rsidR="002C4B9C" w:rsidRPr="00361E76" w:rsidRDefault="00000000">
      <w:pPr>
        <w:pStyle w:val="Prompttitle"/>
        <w:rPr>
          <w:rFonts w:asciiTheme="majorHAnsi" w:hAnsiTheme="majorHAnsi" w:cstheme="majorHAnsi"/>
          <w:sz w:val="26"/>
          <w:szCs w:val="26"/>
        </w:rPr>
      </w:pPr>
      <w:r w:rsidRPr="00361E76">
        <w:rPr>
          <w:rFonts w:asciiTheme="majorHAnsi" w:hAnsiTheme="majorHAnsi" w:cstheme="majorHAnsi"/>
          <w:sz w:val="26"/>
          <w:szCs w:val="26"/>
        </w:rPr>
        <w:t>Měkčí varianta uzavření</w:t>
      </w:r>
    </w:p>
    <w:p w14:paraId="198F96E8" w14:textId="77777777" w:rsidR="002C4B9C" w:rsidRPr="00361E76" w:rsidRDefault="00000000">
      <w:pPr>
        <w:pStyle w:val="Promptbox"/>
        <w:rPr>
          <w:rFonts w:asciiTheme="majorHAnsi" w:hAnsiTheme="majorHAnsi" w:cstheme="majorHAnsi"/>
          <w:sz w:val="26"/>
          <w:szCs w:val="26"/>
        </w:rPr>
      </w:pPr>
      <w:r w:rsidRPr="00361E76">
        <w:rPr>
          <w:rFonts w:asciiTheme="majorHAnsi" w:hAnsiTheme="majorHAnsi" w:cstheme="majorHAnsi"/>
          <w:sz w:val="26"/>
          <w:szCs w:val="26"/>
        </w:rPr>
        <w:t>Navrhni měkčí variantu odpovědi klientovi, která nevyvolá dojem odmítnutí komunikace, ale zároveň jasně sdělí, že bez nových informací se naše stanovisko nemění. Výstup napiš jako hotový e-mail.</w:t>
      </w:r>
      <w:r w:rsidRPr="00361E76">
        <w:rPr>
          <w:rFonts w:asciiTheme="majorHAnsi" w:hAnsiTheme="majorHAnsi" w:cstheme="majorHAnsi"/>
          <w:sz w:val="26"/>
          <w:szCs w:val="26"/>
        </w:rPr>
        <w:br/>
      </w:r>
      <w:r w:rsidRPr="00361E76">
        <w:rPr>
          <w:rFonts w:asciiTheme="majorHAnsi" w:hAnsiTheme="majorHAnsi" w:cstheme="majorHAnsi"/>
          <w:sz w:val="26"/>
          <w:szCs w:val="26"/>
        </w:rPr>
        <w:br/>
        <w:t>Podklady: [VLOŽTE TEXT]</w:t>
      </w:r>
    </w:p>
    <w:p w14:paraId="349D1155" w14:textId="77777777" w:rsidR="002C4B9C" w:rsidRPr="00361E76" w:rsidRDefault="00000000">
      <w:pPr>
        <w:pStyle w:val="Nadpis1"/>
        <w:rPr>
          <w:rFonts w:cstheme="majorHAnsi"/>
          <w:sz w:val="26"/>
          <w:szCs w:val="26"/>
        </w:rPr>
      </w:pPr>
      <w:r w:rsidRPr="00361E76">
        <w:rPr>
          <w:rFonts w:cstheme="majorHAnsi"/>
          <w:sz w:val="26"/>
          <w:szCs w:val="26"/>
        </w:rPr>
        <w:t>5. Gramatika, korektura a stylistika</w:t>
      </w:r>
    </w:p>
    <w:p w14:paraId="08AEB58F" w14:textId="77777777" w:rsidR="002C4B9C" w:rsidRPr="00361E76" w:rsidRDefault="00000000">
      <w:pPr>
        <w:pStyle w:val="Intro"/>
        <w:rPr>
          <w:rFonts w:asciiTheme="majorHAnsi" w:hAnsiTheme="majorHAnsi" w:cstheme="majorHAnsi"/>
          <w:sz w:val="26"/>
          <w:szCs w:val="26"/>
        </w:rPr>
      </w:pPr>
      <w:r w:rsidRPr="00361E76">
        <w:rPr>
          <w:rFonts w:asciiTheme="majorHAnsi" w:hAnsiTheme="majorHAnsi" w:cstheme="majorHAnsi"/>
          <w:sz w:val="26"/>
          <w:szCs w:val="26"/>
        </w:rPr>
        <w:t>AI je užitečná jako první korektor. U citlivých e-mailů je vhodné kontrolovat nejen pravopis, ale i tón, přesnost a právně citlivé formulace.</w:t>
      </w:r>
    </w:p>
    <w:p w14:paraId="3177F3F6" w14:textId="77777777" w:rsidR="002C4B9C" w:rsidRPr="00361E76" w:rsidRDefault="00000000">
      <w:pPr>
        <w:pStyle w:val="Prompttitle"/>
        <w:rPr>
          <w:rFonts w:asciiTheme="majorHAnsi" w:hAnsiTheme="majorHAnsi" w:cstheme="majorHAnsi"/>
          <w:sz w:val="26"/>
          <w:szCs w:val="26"/>
        </w:rPr>
      </w:pPr>
      <w:r w:rsidRPr="00361E76">
        <w:rPr>
          <w:rFonts w:asciiTheme="majorHAnsi" w:hAnsiTheme="majorHAnsi" w:cstheme="majorHAnsi"/>
          <w:sz w:val="26"/>
          <w:szCs w:val="26"/>
        </w:rPr>
        <w:t>Základní jazyková korektura</w:t>
      </w:r>
    </w:p>
    <w:p w14:paraId="61D6E301" w14:textId="77777777" w:rsidR="002C4B9C" w:rsidRPr="00361E76" w:rsidRDefault="00000000">
      <w:pPr>
        <w:pStyle w:val="Promptbox"/>
        <w:rPr>
          <w:rFonts w:asciiTheme="majorHAnsi" w:hAnsiTheme="majorHAnsi" w:cstheme="majorHAnsi"/>
          <w:sz w:val="26"/>
          <w:szCs w:val="26"/>
        </w:rPr>
      </w:pPr>
      <w:r w:rsidRPr="00361E76">
        <w:rPr>
          <w:rFonts w:asciiTheme="majorHAnsi" w:hAnsiTheme="majorHAnsi" w:cstheme="majorHAnsi"/>
          <w:sz w:val="26"/>
          <w:szCs w:val="26"/>
        </w:rPr>
        <w:t>Zkontroluj text podle aktuálních pravidel českého pravopisu. Oprav gramatiku, pravopis, interpunkci a překlepy. Zachovej původní význam textu.</w:t>
      </w:r>
      <w:r w:rsidRPr="00361E76">
        <w:rPr>
          <w:rFonts w:asciiTheme="majorHAnsi" w:hAnsiTheme="majorHAnsi" w:cstheme="majorHAnsi"/>
          <w:sz w:val="26"/>
          <w:szCs w:val="26"/>
        </w:rPr>
        <w:br/>
      </w:r>
      <w:r w:rsidRPr="00361E76">
        <w:rPr>
          <w:rFonts w:asciiTheme="majorHAnsi" w:hAnsiTheme="majorHAnsi" w:cstheme="majorHAnsi"/>
          <w:sz w:val="26"/>
          <w:szCs w:val="26"/>
        </w:rPr>
        <w:br/>
        <w:t>Text: [VLOŽTE TEXT]</w:t>
      </w:r>
    </w:p>
    <w:p w14:paraId="0BCF97E0" w14:textId="77777777" w:rsidR="002C4B9C" w:rsidRPr="00361E76" w:rsidRDefault="00000000">
      <w:pPr>
        <w:pStyle w:val="Prompttitle"/>
        <w:rPr>
          <w:rFonts w:asciiTheme="majorHAnsi" w:hAnsiTheme="majorHAnsi" w:cstheme="majorHAnsi"/>
          <w:sz w:val="26"/>
          <w:szCs w:val="26"/>
        </w:rPr>
      </w:pPr>
      <w:r w:rsidRPr="00361E76">
        <w:rPr>
          <w:rFonts w:asciiTheme="majorHAnsi" w:hAnsiTheme="majorHAnsi" w:cstheme="majorHAnsi"/>
          <w:sz w:val="26"/>
          <w:szCs w:val="26"/>
        </w:rPr>
        <w:lastRenderedPageBreak/>
        <w:t>Korektura se zvýrazněním změn</w:t>
      </w:r>
    </w:p>
    <w:p w14:paraId="36021F2D" w14:textId="77777777" w:rsidR="002C4B9C" w:rsidRPr="00361E76" w:rsidRDefault="00000000">
      <w:pPr>
        <w:pStyle w:val="Promptbox"/>
        <w:rPr>
          <w:rFonts w:asciiTheme="majorHAnsi" w:hAnsiTheme="majorHAnsi" w:cstheme="majorHAnsi"/>
          <w:sz w:val="26"/>
          <w:szCs w:val="26"/>
        </w:rPr>
      </w:pPr>
      <w:r w:rsidRPr="00361E76">
        <w:rPr>
          <w:rFonts w:asciiTheme="majorHAnsi" w:hAnsiTheme="majorHAnsi" w:cstheme="majorHAnsi"/>
          <w:sz w:val="26"/>
          <w:szCs w:val="26"/>
        </w:rPr>
        <w:t>Proveď jazykovou korekturu textu. Zaměř se na i/y, s/z, mě/mně, velká písmena, interpunkci a překlepy. Neměň význam textu. Změny zvýrazni tučně.</w:t>
      </w:r>
      <w:r w:rsidRPr="00361E76">
        <w:rPr>
          <w:rFonts w:asciiTheme="majorHAnsi" w:hAnsiTheme="majorHAnsi" w:cstheme="majorHAnsi"/>
          <w:sz w:val="26"/>
          <w:szCs w:val="26"/>
        </w:rPr>
        <w:br/>
      </w:r>
      <w:r w:rsidRPr="00361E76">
        <w:rPr>
          <w:rFonts w:asciiTheme="majorHAnsi" w:hAnsiTheme="majorHAnsi" w:cstheme="majorHAnsi"/>
          <w:sz w:val="26"/>
          <w:szCs w:val="26"/>
        </w:rPr>
        <w:br/>
        <w:t>Text: [VLOŽTE TEXT]</w:t>
      </w:r>
    </w:p>
    <w:p w14:paraId="0A72E109" w14:textId="77777777" w:rsidR="002C4B9C" w:rsidRPr="00361E76" w:rsidRDefault="00000000">
      <w:pPr>
        <w:pStyle w:val="Prompttitle"/>
        <w:rPr>
          <w:rFonts w:asciiTheme="majorHAnsi" w:hAnsiTheme="majorHAnsi" w:cstheme="majorHAnsi"/>
          <w:sz w:val="26"/>
          <w:szCs w:val="26"/>
        </w:rPr>
      </w:pPr>
      <w:r w:rsidRPr="00361E76">
        <w:rPr>
          <w:rFonts w:asciiTheme="majorHAnsi" w:hAnsiTheme="majorHAnsi" w:cstheme="majorHAnsi"/>
          <w:sz w:val="26"/>
          <w:szCs w:val="26"/>
        </w:rPr>
        <w:t>Korektor klientské komunikace</w:t>
      </w:r>
    </w:p>
    <w:p w14:paraId="742FC805" w14:textId="77777777" w:rsidR="002C4B9C" w:rsidRPr="00361E76" w:rsidRDefault="00000000">
      <w:pPr>
        <w:pStyle w:val="Promptbox"/>
        <w:rPr>
          <w:rFonts w:asciiTheme="majorHAnsi" w:hAnsiTheme="majorHAnsi" w:cstheme="majorHAnsi"/>
          <w:sz w:val="26"/>
          <w:szCs w:val="26"/>
        </w:rPr>
      </w:pPr>
      <w:r w:rsidRPr="00361E76">
        <w:rPr>
          <w:rFonts w:asciiTheme="majorHAnsi" w:hAnsiTheme="majorHAnsi" w:cstheme="majorHAnsi"/>
          <w:sz w:val="26"/>
          <w:szCs w:val="26"/>
        </w:rPr>
        <w:t>Zkontroluj text jako profesionální korektor klientské komunikace. Oprav pravopis, gramatiku, slovosled, interpunkci a stylistické nedostatky. Zachovej profesionální tón a původní význam.</w:t>
      </w:r>
      <w:r w:rsidRPr="00361E76">
        <w:rPr>
          <w:rFonts w:asciiTheme="majorHAnsi" w:hAnsiTheme="majorHAnsi" w:cstheme="majorHAnsi"/>
          <w:sz w:val="26"/>
          <w:szCs w:val="26"/>
        </w:rPr>
        <w:br/>
      </w:r>
      <w:r w:rsidRPr="00361E76">
        <w:rPr>
          <w:rFonts w:asciiTheme="majorHAnsi" w:hAnsiTheme="majorHAnsi" w:cstheme="majorHAnsi"/>
          <w:sz w:val="26"/>
          <w:szCs w:val="26"/>
        </w:rPr>
        <w:br/>
        <w:t>Text: [VLOŽTE TEXT]</w:t>
      </w:r>
    </w:p>
    <w:p w14:paraId="68195908" w14:textId="77777777" w:rsidR="002C4B9C" w:rsidRPr="00361E76" w:rsidRDefault="00000000">
      <w:pPr>
        <w:pStyle w:val="Prompttitle"/>
        <w:rPr>
          <w:rFonts w:asciiTheme="majorHAnsi" w:hAnsiTheme="majorHAnsi" w:cstheme="majorHAnsi"/>
          <w:sz w:val="26"/>
          <w:szCs w:val="26"/>
        </w:rPr>
      </w:pPr>
      <w:r w:rsidRPr="00361E76">
        <w:rPr>
          <w:rFonts w:asciiTheme="majorHAnsi" w:hAnsiTheme="majorHAnsi" w:cstheme="majorHAnsi"/>
          <w:sz w:val="26"/>
          <w:szCs w:val="26"/>
        </w:rPr>
        <w:t>Korektura bez změny stylu</w:t>
      </w:r>
    </w:p>
    <w:p w14:paraId="2F79736E" w14:textId="77777777" w:rsidR="002C4B9C" w:rsidRPr="00361E76" w:rsidRDefault="00000000">
      <w:pPr>
        <w:pStyle w:val="Promptbox"/>
        <w:rPr>
          <w:rFonts w:asciiTheme="majorHAnsi" w:hAnsiTheme="majorHAnsi" w:cstheme="majorHAnsi"/>
          <w:sz w:val="26"/>
          <w:szCs w:val="26"/>
        </w:rPr>
      </w:pPr>
      <w:r w:rsidRPr="00361E76">
        <w:rPr>
          <w:rFonts w:asciiTheme="majorHAnsi" w:hAnsiTheme="majorHAnsi" w:cstheme="majorHAnsi"/>
          <w:sz w:val="26"/>
          <w:szCs w:val="26"/>
        </w:rPr>
        <w:t>Oprav pouze gramatické, pravopisné, interpunkční a typografické chyby. Neměň slovosled ani autorský styl, pokud to není nezbytné. Pod opravený text přidej tabulku: původní znění, opravené znění, důvod opravy.</w:t>
      </w:r>
      <w:r w:rsidRPr="00361E76">
        <w:rPr>
          <w:rFonts w:asciiTheme="majorHAnsi" w:hAnsiTheme="majorHAnsi" w:cstheme="majorHAnsi"/>
          <w:sz w:val="26"/>
          <w:szCs w:val="26"/>
        </w:rPr>
        <w:br/>
      </w:r>
      <w:r w:rsidRPr="00361E76">
        <w:rPr>
          <w:rFonts w:asciiTheme="majorHAnsi" w:hAnsiTheme="majorHAnsi" w:cstheme="majorHAnsi"/>
          <w:sz w:val="26"/>
          <w:szCs w:val="26"/>
        </w:rPr>
        <w:br/>
        <w:t>Text: [VLOŽTE TEXT]</w:t>
      </w:r>
    </w:p>
    <w:p w14:paraId="614E0F89" w14:textId="77777777" w:rsidR="002C4B9C" w:rsidRPr="00361E76" w:rsidRDefault="00000000">
      <w:pPr>
        <w:pStyle w:val="Prompttitle"/>
        <w:rPr>
          <w:rFonts w:asciiTheme="majorHAnsi" w:hAnsiTheme="majorHAnsi" w:cstheme="majorHAnsi"/>
          <w:sz w:val="26"/>
          <w:szCs w:val="26"/>
        </w:rPr>
      </w:pPr>
      <w:r w:rsidRPr="00361E76">
        <w:rPr>
          <w:rFonts w:asciiTheme="majorHAnsi" w:hAnsiTheme="majorHAnsi" w:cstheme="majorHAnsi"/>
          <w:sz w:val="26"/>
          <w:szCs w:val="26"/>
        </w:rPr>
        <w:t>Systémový pokyn pro korektora</w:t>
      </w:r>
    </w:p>
    <w:p w14:paraId="0AB6ED0A" w14:textId="77777777" w:rsidR="002C4B9C" w:rsidRPr="00361E76" w:rsidRDefault="00000000">
      <w:pPr>
        <w:pStyle w:val="Promptbox"/>
        <w:rPr>
          <w:rFonts w:asciiTheme="majorHAnsi" w:hAnsiTheme="majorHAnsi" w:cstheme="majorHAnsi"/>
          <w:sz w:val="26"/>
          <w:szCs w:val="26"/>
        </w:rPr>
      </w:pPr>
      <w:r w:rsidRPr="00361E76">
        <w:rPr>
          <w:rFonts w:asciiTheme="majorHAnsi" w:hAnsiTheme="majorHAnsi" w:cstheme="majorHAnsi"/>
          <w:sz w:val="26"/>
          <w:szCs w:val="26"/>
        </w:rPr>
        <w:t>Jsi profesionální korektor češtiny. Opravuješ pravopis, gramatiku, interpunkci, překlepy a základní typografii. Nikdy neměníš význam sdělení. Nikdy nepřidáváš nové informace. Pokud je věta věcně nejasná, označ ji jako nejasnou a navrhni otázku pro autora textu.</w:t>
      </w:r>
    </w:p>
    <w:p w14:paraId="26B04C2F" w14:textId="77777777" w:rsidR="002C4B9C" w:rsidRPr="00361E76" w:rsidRDefault="00000000">
      <w:pPr>
        <w:pStyle w:val="Nadpis1"/>
        <w:rPr>
          <w:rFonts w:cstheme="majorHAnsi"/>
          <w:sz w:val="26"/>
          <w:szCs w:val="26"/>
        </w:rPr>
      </w:pPr>
      <w:r w:rsidRPr="00361E76">
        <w:rPr>
          <w:rFonts w:cstheme="majorHAnsi"/>
          <w:sz w:val="26"/>
          <w:szCs w:val="26"/>
        </w:rPr>
        <w:t>6. Obchodní korespondence a struktura e-mailu</w:t>
      </w:r>
    </w:p>
    <w:p w14:paraId="54677FB7" w14:textId="77777777" w:rsidR="002C4B9C" w:rsidRPr="00361E76" w:rsidRDefault="00000000">
      <w:pPr>
        <w:pStyle w:val="Intro"/>
        <w:rPr>
          <w:rFonts w:asciiTheme="majorHAnsi" w:hAnsiTheme="majorHAnsi" w:cstheme="majorHAnsi"/>
          <w:sz w:val="26"/>
          <w:szCs w:val="26"/>
        </w:rPr>
      </w:pPr>
      <w:r w:rsidRPr="00361E76">
        <w:rPr>
          <w:rFonts w:asciiTheme="majorHAnsi" w:hAnsiTheme="majorHAnsi" w:cstheme="majorHAnsi"/>
          <w:sz w:val="26"/>
          <w:szCs w:val="26"/>
        </w:rPr>
        <w:t>V klientské komunikaci má text plnit konkrétní účel: vysvětlit, vyžádat podklady, potvrdit další krok nebo uzavřít téma.</w:t>
      </w:r>
    </w:p>
    <w:p w14:paraId="219B64C0" w14:textId="77777777" w:rsidR="002C4B9C" w:rsidRPr="00361E76" w:rsidRDefault="00000000">
      <w:pPr>
        <w:pStyle w:val="Prompttitle"/>
        <w:rPr>
          <w:rFonts w:asciiTheme="majorHAnsi" w:hAnsiTheme="majorHAnsi" w:cstheme="majorHAnsi"/>
          <w:sz w:val="26"/>
          <w:szCs w:val="26"/>
        </w:rPr>
      </w:pPr>
      <w:r w:rsidRPr="00361E76">
        <w:rPr>
          <w:rFonts w:asciiTheme="majorHAnsi" w:hAnsiTheme="majorHAnsi" w:cstheme="majorHAnsi"/>
          <w:sz w:val="26"/>
          <w:szCs w:val="26"/>
        </w:rPr>
        <w:t>Kontrola obchodní komunikace</w:t>
      </w:r>
    </w:p>
    <w:p w14:paraId="6174E859" w14:textId="77777777" w:rsidR="002C4B9C" w:rsidRPr="00361E76" w:rsidRDefault="00000000">
      <w:pPr>
        <w:pStyle w:val="Promptbox"/>
        <w:rPr>
          <w:rFonts w:asciiTheme="majorHAnsi" w:hAnsiTheme="majorHAnsi" w:cstheme="majorHAnsi"/>
          <w:sz w:val="26"/>
          <w:szCs w:val="26"/>
        </w:rPr>
      </w:pPr>
      <w:r w:rsidRPr="00361E76">
        <w:rPr>
          <w:rFonts w:asciiTheme="majorHAnsi" w:hAnsiTheme="majorHAnsi" w:cstheme="majorHAnsi"/>
          <w:sz w:val="26"/>
          <w:szCs w:val="26"/>
        </w:rPr>
        <w:t>Zkontroluj tento e-mail podle pravidel profesionální obchodní komunikace. Zaměř se na strukturu, přehlednost, zdvořilost, srozumitelnost, jasnost výzvy k akci a vhodnost tónu. Navrhni konkrétní úpravy.</w:t>
      </w:r>
      <w:r w:rsidRPr="00361E76">
        <w:rPr>
          <w:rFonts w:asciiTheme="majorHAnsi" w:hAnsiTheme="majorHAnsi" w:cstheme="majorHAnsi"/>
          <w:sz w:val="26"/>
          <w:szCs w:val="26"/>
        </w:rPr>
        <w:br/>
      </w:r>
      <w:r w:rsidRPr="00361E76">
        <w:rPr>
          <w:rFonts w:asciiTheme="majorHAnsi" w:hAnsiTheme="majorHAnsi" w:cstheme="majorHAnsi"/>
          <w:sz w:val="26"/>
          <w:szCs w:val="26"/>
        </w:rPr>
        <w:br/>
        <w:t>E-mail: [VLOŽTE TEXT]</w:t>
      </w:r>
    </w:p>
    <w:p w14:paraId="5D028CED" w14:textId="77777777" w:rsidR="002C4B9C" w:rsidRPr="00361E76" w:rsidRDefault="00000000">
      <w:pPr>
        <w:pStyle w:val="Prompttitle"/>
        <w:rPr>
          <w:rFonts w:asciiTheme="majorHAnsi" w:hAnsiTheme="majorHAnsi" w:cstheme="majorHAnsi"/>
          <w:sz w:val="26"/>
          <w:szCs w:val="26"/>
        </w:rPr>
      </w:pPr>
      <w:r w:rsidRPr="00361E76">
        <w:rPr>
          <w:rFonts w:asciiTheme="majorHAnsi" w:hAnsiTheme="majorHAnsi" w:cstheme="majorHAnsi"/>
          <w:sz w:val="26"/>
          <w:szCs w:val="26"/>
        </w:rPr>
        <w:t>Méně úřední formulace</w:t>
      </w:r>
    </w:p>
    <w:p w14:paraId="45E53DD5" w14:textId="77777777" w:rsidR="002C4B9C" w:rsidRPr="00361E76" w:rsidRDefault="00000000">
      <w:pPr>
        <w:pStyle w:val="Promptbox"/>
        <w:rPr>
          <w:rFonts w:asciiTheme="majorHAnsi" w:hAnsiTheme="majorHAnsi" w:cstheme="majorHAnsi"/>
          <w:sz w:val="26"/>
          <w:szCs w:val="26"/>
        </w:rPr>
      </w:pPr>
      <w:r w:rsidRPr="00361E76">
        <w:rPr>
          <w:rFonts w:asciiTheme="majorHAnsi" w:hAnsiTheme="majorHAnsi" w:cstheme="majorHAnsi"/>
          <w:sz w:val="26"/>
          <w:szCs w:val="26"/>
        </w:rPr>
        <w:t>Posuď, zda některé formulace nepůsobí příliš úředně, odmítavě nebo komplikovaně. Navrhni profesionálnější, srozumitelnější a klientsky přijatelnější alternativy.</w:t>
      </w:r>
      <w:r w:rsidRPr="00361E76">
        <w:rPr>
          <w:rFonts w:asciiTheme="majorHAnsi" w:hAnsiTheme="majorHAnsi" w:cstheme="majorHAnsi"/>
          <w:sz w:val="26"/>
          <w:szCs w:val="26"/>
        </w:rPr>
        <w:br/>
      </w:r>
      <w:r w:rsidRPr="00361E76">
        <w:rPr>
          <w:rFonts w:asciiTheme="majorHAnsi" w:hAnsiTheme="majorHAnsi" w:cstheme="majorHAnsi"/>
          <w:sz w:val="26"/>
          <w:szCs w:val="26"/>
        </w:rPr>
        <w:lastRenderedPageBreak/>
        <w:br/>
        <w:t>Text: [VLOŽTE TEXT]</w:t>
      </w:r>
    </w:p>
    <w:p w14:paraId="0681F723" w14:textId="77777777" w:rsidR="002C4B9C" w:rsidRPr="00361E76" w:rsidRDefault="00000000">
      <w:pPr>
        <w:pStyle w:val="Prompttitle"/>
        <w:rPr>
          <w:rFonts w:asciiTheme="majorHAnsi" w:hAnsiTheme="majorHAnsi" w:cstheme="majorHAnsi"/>
          <w:sz w:val="26"/>
          <w:szCs w:val="26"/>
        </w:rPr>
      </w:pPr>
      <w:r w:rsidRPr="00361E76">
        <w:rPr>
          <w:rFonts w:asciiTheme="majorHAnsi" w:hAnsiTheme="majorHAnsi" w:cstheme="majorHAnsi"/>
          <w:sz w:val="26"/>
          <w:szCs w:val="26"/>
        </w:rPr>
        <w:t>Předmět e-mailu</w:t>
      </w:r>
    </w:p>
    <w:p w14:paraId="42F2BCA0" w14:textId="77777777" w:rsidR="002C4B9C" w:rsidRPr="00361E76" w:rsidRDefault="00000000">
      <w:pPr>
        <w:pStyle w:val="Promptbox"/>
        <w:rPr>
          <w:rFonts w:asciiTheme="majorHAnsi" w:hAnsiTheme="majorHAnsi" w:cstheme="majorHAnsi"/>
          <w:sz w:val="26"/>
          <w:szCs w:val="26"/>
        </w:rPr>
      </w:pPr>
      <w:r w:rsidRPr="00361E76">
        <w:rPr>
          <w:rFonts w:asciiTheme="majorHAnsi" w:hAnsiTheme="majorHAnsi" w:cstheme="majorHAnsi"/>
          <w:sz w:val="26"/>
          <w:szCs w:val="26"/>
        </w:rPr>
        <w:t>Navrhni pět jasných předmětů e-mailu pro tuto situaci. Předmět musí být konkrétní, věcný a vhodný pro klientskou komunikaci. Nepoužívej emotivní ani marketingové formulace.</w:t>
      </w:r>
      <w:r w:rsidRPr="00361E76">
        <w:rPr>
          <w:rFonts w:asciiTheme="majorHAnsi" w:hAnsiTheme="majorHAnsi" w:cstheme="majorHAnsi"/>
          <w:sz w:val="26"/>
          <w:szCs w:val="26"/>
        </w:rPr>
        <w:br/>
      </w:r>
      <w:r w:rsidRPr="00361E76">
        <w:rPr>
          <w:rFonts w:asciiTheme="majorHAnsi" w:hAnsiTheme="majorHAnsi" w:cstheme="majorHAnsi"/>
          <w:sz w:val="26"/>
          <w:szCs w:val="26"/>
        </w:rPr>
        <w:br/>
        <w:t>Situace: [POPIS SITUACE]</w:t>
      </w:r>
    </w:p>
    <w:p w14:paraId="753B27D4" w14:textId="77777777" w:rsidR="002C4B9C" w:rsidRPr="00361E76" w:rsidRDefault="00000000">
      <w:pPr>
        <w:pStyle w:val="Prompttitle"/>
        <w:rPr>
          <w:rFonts w:asciiTheme="majorHAnsi" w:hAnsiTheme="majorHAnsi" w:cstheme="majorHAnsi"/>
          <w:sz w:val="26"/>
          <w:szCs w:val="26"/>
        </w:rPr>
      </w:pPr>
      <w:r w:rsidRPr="00361E76">
        <w:rPr>
          <w:rFonts w:asciiTheme="majorHAnsi" w:hAnsiTheme="majorHAnsi" w:cstheme="majorHAnsi"/>
          <w:sz w:val="26"/>
          <w:szCs w:val="26"/>
        </w:rPr>
        <w:t>Struktura odpovědi klientovi</w:t>
      </w:r>
    </w:p>
    <w:p w14:paraId="7973EAD2" w14:textId="77777777" w:rsidR="002C4B9C" w:rsidRPr="00361E76" w:rsidRDefault="00000000">
      <w:pPr>
        <w:pStyle w:val="Promptbox"/>
        <w:rPr>
          <w:rFonts w:asciiTheme="majorHAnsi" w:hAnsiTheme="majorHAnsi" w:cstheme="majorHAnsi"/>
          <w:sz w:val="26"/>
          <w:szCs w:val="26"/>
        </w:rPr>
      </w:pPr>
      <w:r w:rsidRPr="00361E76">
        <w:rPr>
          <w:rFonts w:asciiTheme="majorHAnsi" w:hAnsiTheme="majorHAnsi" w:cstheme="majorHAnsi"/>
          <w:sz w:val="26"/>
          <w:szCs w:val="26"/>
        </w:rPr>
        <w:t>Přeuspořádej následující text do logické struktury obchodního e-mailu: oslovení, důvod kontaktu, vysvětlení, další kroky, termín nebo výzva k akci, závěr. Zachovej význam a fakta.</w:t>
      </w:r>
      <w:r w:rsidRPr="00361E76">
        <w:rPr>
          <w:rFonts w:asciiTheme="majorHAnsi" w:hAnsiTheme="majorHAnsi" w:cstheme="majorHAnsi"/>
          <w:sz w:val="26"/>
          <w:szCs w:val="26"/>
        </w:rPr>
        <w:br/>
      </w:r>
      <w:r w:rsidRPr="00361E76">
        <w:rPr>
          <w:rFonts w:asciiTheme="majorHAnsi" w:hAnsiTheme="majorHAnsi" w:cstheme="majorHAnsi"/>
          <w:sz w:val="26"/>
          <w:szCs w:val="26"/>
        </w:rPr>
        <w:br/>
        <w:t>Text: [VLOŽTE TEXT]</w:t>
      </w:r>
    </w:p>
    <w:p w14:paraId="6F046F66" w14:textId="77777777" w:rsidR="002C4B9C" w:rsidRPr="00361E76" w:rsidRDefault="00000000">
      <w:pPr>
        <w:pStyle w:val="Prompttitle"/>
        <w:rPr>
          <w:rFonts w:asciiTheme="majorHAnsi" w:hAnsiTheme="majorHAnsi" w:cstheme="majorHAnsi"/>
          <w:sz w:val="26"/>
          <w:szCs w:val="26"/>
        </w:rPr>
      </w:pPr>
      <w:r w:rsidRPr="00361E76">
        <w:rPr>
          <w:rFonts w:asciiTheme="majorHAnsi" w:hAnsiTheme="majorHAnsi" w:cstheme="majorHAnsi"/>
          <w:sz w:val="26"/>
          <w:szCs w:val="26"/>
        </w:rPr>
        <w:t>Kontrola všech dotazů klienta</w:t>
      </w:r>
    </w:p>
    <w:p w14:paraId="183298AA" w14:textId="77777777" w:rsidR="002C4B9C" w:rsidRPr="00361E76" w:rsidRDefault="00000000">
      <w:pPr>
        <w:pStyle w:val="Promptbox"/>
        <w:rPr>
          <w:rFonts w:asciiTheme="majorHAnsi" w:hAnsiTheme="majorHAnsi" w:cstheme="majorHAnsi"/>
          <w:sz w:val="26"/>
          <w:szCs w:val="26"/>
        </w:rPr>
      </w:pPr>
      <w:r w:rsidRPr="00361E76">
        <w:rPr>
          <w:rFonts w:asciiTheme="majorHAnsi" w:hAnsiTheme="majorHAnsi" w:cstheme="majorHAnsi"/>
          <w:sz w:val="26"/>
          <w:szCs w:val="26"/>
        </w:rPr>
        <w:t>Porovnej e-mail klienta a návrh naší odpovědi. Ověř, zda odpověď reaguje na všechny otázky klienta. Pokud některá otázka chybí, vypiš ji a navrhni doplnění.</w:t>
      </w:r>
      <w:r w:rsidRPr="00361E76">
        <w:rPr>
          <w:rFonts w:asciiTheme="majorHAnsi" w:hAnsiTheme="majorHAnsi" w:cstheme="majorHAnsi"/>
          <w:sz w:val="26"/>
          <w:szCs w:val="26"/>
        </w:rPr>
        <w:br/>
      </w:r>
      <w:r w:rsidRPr="00361E76">
        <w:rPr>
          <w:rFonts w:asciiTheme="majorHAnsi" w:hAnsiTheme="majorHAnsi" w:cstheme="majorHAnsi"/>
          <w:sz w:val="26"/>
          <w:szCs w:val="26"/>
        </w:rPr>
        <w:br/>
        <w:t>E-mail klienta: [VLOŽTE TEXT]</w:t>
      </w:r>
      <w:r w:rsidRPr="00361E76">
        <w:rPr>
          <w:rFonts w:asciiTheme="majorHAnsi" w:hAnsiTheme="majorHAnsi" w:cstheme="majorHAnsi"/>
          <w:sz w:val="26"/>
          <w:szCs w:val="26"/>
        </w:rPr>
        <w:br/>
        <w:t>Návrh odpovědi: [VLOŽTE TEXT]</w:t>
      </w:r>
    </w:p>
    <w:p w14:paraId="681767EE" w14:textId="77777777" w:rsidR="002C4B9C" w:rsidRPr="00361E76" w:rsidRDefault="00000000">
      <w:pPr>
        <w:pStyle w:val="Nadpis1"/>
        <w:rPr>
          <w:rFonts w:cstheme="majorHAnsi"/>
          <w:sz w:val="26"/>
          <w:szCs w:val="26"/>
        </w:rPr>
      </w:pPr>
      <w:r w:rsidRPr="00361E76">
        <w:rPr>
          <w:rFonts w:cstheme="majorHAnsi"/>
          <w:sz w:val="26"/>
          <w:szCs w:val="26"/>
        </w:rPr>
        <w:t>7. Stížnosti klientů</w:t>
      </w:r>
    </w:p>
    <w:p w14:paraId="64FAFBD0" w14:textId="77777777" w:rsidR="002C4B9C" w:rsidRPr="00361E76" w:rsidRDefault="00000000">
      <w:pPr>
        <w:pStyle w:val="Intro"/>
        <w:rPr>
          <w:rFonts w:asciiTheme="majorHAnsi" w:hAnsiTheme="majorHAnsi" w:cstheme="majorHAnsi"/>
          <w:sz w:val="26"/>
          <w:szCs w:val="26"/>
        </w:rPr>
      </w:pPr>
      <w:r w:rsidRPr="00361E76">
        <w:rPr>
          <w:rFonts w:asciiTheme="majorHAnsi" w:hAnsiTheme="majorHAnsi" w:cstheme="majorHAnsi"/>
          <w:sz w:val="26"/>
          <w:szCs w:val="26"/>
        </w:rPr>
        <w:t>U stížností je klíčové spojit respektující tón s přesností. Empatie nesmí znamenat slib výsledku ani přiznání pochybení, pokud není potvrzené.</w:t>
      </w:r>
    </w:p>
    <w:p w14:paraId="0B9B390D" w14:textId="77777777" w:rsidR="002C4B9C" w:rsidRPr="00361E76" w:rsidRDefault="00000000">
      <w:pPr>
        <w:pStyle w:val="Prompttitle"/>
        <w:rPr>
          <w:rFonts w:asciiTheme="majorHAnsi" w:hAnsiTheme="majorHAnsi" w:cstheme="majorHAnsi"/>
          <w:sz w:val="26"/>
          <w:szCs w:val="26"/>
        </w:rPr>
      </w:pPr>
      <w:r w:rsidRPr="00361E76">
        <w:rPr>
          <w:rFonts w:asciiTheme="majorHAnsi" w:hAnsiTheme="majorHAnsi" w:cstheme="majorHAnsi"/>
          <w:sz w:val="26"/>
          <w:szCs w:val="26"/>
        </w:rPr>
        <w:t>Odpověď na stížnost</w:t>
      </w:r>
    </w:p>
    <w:p w14:paraId="5CE85D12" w14:textId="77777777" w:rsidR="002C4B9C" w:rsidRPr="00361E76" w:rsidRDefault="00000000">
      <w:pPr>
        <w:pStyle w:val="Promptbox"/>
        <w:rPr>
          <w:rFonts w:asciiTheme="majorHAnsi" w:hAnsiTheme="majorHAnsi" w:cstheme="majorHAnsi"/>
          <w:sz w:val="26"/>
          <w:szCs w:val="26"/>
        </w:rPr>
      </w:pPr>
      <w:r w:rsidRPr="00361E76">
        <w:rPr>
          <w:rFonts w:asciiTheme="majorHAnsi" w:hAnsiTheme="majorHAnsi" w:cstheme="majorHAnsi"/>
          <w:sz w:val="26"/>
          <w:szCs w:val="26"/>
        </w:rPr>
        <w:t>Jsi specialista klientské komunikace Allianz. Připrav odpověď na níže uvedenou stížnost klienta. Zachovej profesionální, empatický a věcný tón. Ukaž pochopení pro situaci klienta, ale nevytvářej přísliby ani závěry, které nejsou podloženy dostupnými informacemi.</w:t>
      </w:r>
      <w:r w:rsidRPr="00361E76">
        <w:rPr>
          <w:rFonts w:asciiTheme="majorHAnsi" w:hAnsiTheme="majorHAnsi" w:cstheme="majorHAnsi"/>
          <w:sz w:val="26"/>
          <w:szCs w:val="26"/>
        </w:rPr>
        <w:br/>
      </w:r>
      <w:r w:rsidRPr="00361E76">
        <w:rPr>
          <w:rFonts w:asciiTheme="majorHAnsi" w:hAnsiTheme="majorHAnsi" w:cstheme="majorHAnsi"/>
          <w:sz w:val="26"/>
          <w:szCs w:val="26"/>
        </w:rPr>
        <w:br/>
        <w:t>Stížnost: [VLOŽTE TEXT]</w:t>
      </w:r>
      <w:r w:rsidRPr="00361E76">
        <w:rPr>
          <w:rFonts w:asciiTheme="majorHAnsi" w:hAnsiTheme="majorHAnsi" w:cstheme="majorHAnsi"/>
          <w:sz w:val="26"/>
          <w:szCs w:val="26"/>
        </w:rPr>
        <w:br/>
        <w:t>Podklady / stanovisko: [VLOŽTE TEXT]</w:t>
      </w:r>
    </w:p>
    <w:p w14:paraId="594761F7" w14:textId="77777777" w:rsidR="002C4B9C" w:rsidRPr="00361E76" w:rsidRDefault="00000000">
      <w:pPr>
        <w:pStyle w:val="Prompttitle"/>
        <w:rPr>
          <w:rFonts w:asciiTheme="majorHAnsi" w:hAnsiTheme="majorHAnsi" w:cstheme="majorHAnsi"/>
          <w:sz w:val="26"/>
          <w:szCs w:val="26"/>
        </w:rPr>
      </w:pPr>
      <w:r w:rsidRPr="00361E76">
        <w:rPr>
          <w:rFonts w:asciiTheme="majorHAnsi" w:hAnsiTheme="majorHAnsi" w:cstheme="majorHAnsi"/>
          <w:sz w:val="26"/>
          <w:szCs w:val="26"/>
        </w:rPr>
        <w:t>Přeformulování konfliktní odpovědi</w:t>
      </w:r>
    </w:p>
    <w:p w14:paraId="2286262F" w14:textId="77777777" w:rsidR="002C4B9C" w:rsidRPr="00361E76" w:rsidRDefault="00000000">
      <w:pPr>
        <w:pStyle w:val="Promptbox"/>
        <w:rPr>
          <w:rFonts w:asciiTheme="majorHAnsi" w:hAnsiTheme="majorHAnsi" w:cstheme="majorHAnsi"/>
          <w:sz w:val="26"/>
          <w:szCs w:val="26"/>
        </w:rPr>
      </w:pPr>
      <w:r w:rsidRPr="00361E76">
        <w:rPr>
          <w:rFonts w:asciiTheme="majorHAnsi" w:hAnsiTheme="majorHAnsi" w:cstheme="majorHAnsi"/>
          <w:sz w:val="26"/>
          <w:szCs w:val="26"/>
        </w:rPr>
        <w:t>Přeformuluj níže uvedený text tak, aby působil profesionálněji, empatičtěji a méně konfliktně. Zachovej všechna fakta a stanovisko společnosti. Nepřidávej nové informace.</w:t>
      </w:r>
      <w:r w:rsidRPr="00361E76">
        <w:rPr>
          <w:rFonts w:asciiTheme="majorHAnsi" w:hAnsiTheme="majorHAnsi" w:cstheme="majorHAnsi"/>
          <w:sz w:val="26"/>
          <w:szCs w:val="26"/>
        </w:rPr>
        <w:br/>
      </w:r>
      <w:r w:rsidRPr="00361E76">
        <w:rPr>
          <w:rFonts w:asciiTheme="majorHAnsi" w:hAnsiTheme="majorHAnsi" w:cstheme="majorHAnsi"/>
          <w:sz w:val="26"/>
          <w:szCs w:val="26"/>
        </w:rPr>
        <w:br/>
        <w:t>Text: [VLOŽTE TEXT]</w:t>
      </w:r>
    </w:p>
    <w:p w14:paraId="0F73B0AB" w14:textId="77777777" w:rsidR="002C4B9C" w:rsidRPr="00361E76" w:rsidRDefault="00000000">
      <w:pPr>
        <w:pStyle w:val="Prompttitle"/>
        <w:rPr>
          <w:rFonts w:asciiTheme="majorHAnsi" w:hAnsiTheme="majorHAnsi" w:cstheme="majorHAnsi"/>
          <w:sz w:val="26"/>
          <w:szCs w:val="26"/>
        </w:rPr>
      </w:pPr>
      <w:r w:rsidRPr="00361E76">
        <w:rPr>
          <w:rFonts w:asciiTheme="majorHAnsi" w:hAnsiTheme="majorHAnsi" w:cstheme="majorHAnsi"/>
          <w:sz w:val="26"/>
          <w:szCs w:val="26"/>
        </w:rPr>
        <w:lastRenderedPageBreak/>
        <w:t>Role nespokojeného klienta</w:t>
      </w:r>
    </w:p>
    <w:p w14:paraId="644D508F" w14:textId="77777777" w:rsidR="002C4B9C" w:rsidRPr="00361E76" w:rsidRDefault="00000000">
      <w:pPr>
        <w:pStyle w:val="Promptbox"/>
        <w:rPr>
          <w:rFonts w:asciiTheme="majorHAnsi" w:hAnsiTheme="majorHAnsi" w:cstheme="majorHAnsi"/>
          <w:sz w:val="26"/>
          <w:szCs w:val="26"/>
        </w:rPr>
      </w:pPr>
      <w:r w:rsidRPr="00361E76">
        <w:rPr>
          <w:rFonts w:asciiTheme="majorHAnsi" w:hAnsiTheme="majorHAnsi" w:cstheme="majorHAnsi"/>
          <w:sz w:val="26"/>
          <w:szCs w:val="26"/>
        </w:rPr>
        <w:t>Představ si, že jsi nespokojený klient. Které části této odpovědi by tě mohly rozčílit, vyvolat pocit odmítnutí nebo vést k další stížnosti? Navrhni vhodnější formulace.</w:t>
      </w:r>
      <w:r w:rsidRPr="00361E76">
        <w:rPr>
          <w:rFonts w:asciiTheme="majorHAnsi" w:hAnsiTheme="majorHAnsi" w:cstheme="majorHAnsi"/>
          <w:sz w:val="26"/>
          <w:szCs w:val="26"/>
        </w:rPr>
        <w:br/>
      </w:r>
      <w:r w:rsidRPr="00361E76">
        <w:rPr>
          <w:rFonts w:asciiTheme="majorHAnsi" w:hAnsiTheme="majorHAnsi" w:cstheme="majorHAnsi"/>
          <w:sz w:val="26"/>
          <w:szCs w:val="26"/>
        </w:rPr>
        <w:br/>
        <w:t>Odpověď: [VLOŽTE TEXT]</w:t>
      </w:r>
    </w:p>
    <w:p w14:paraId="05185FE2" w14:textId="77777777" w:rsidR="002C4B9C" w:rsidRPr="00361E76" w:rsidRDefault="00000000">
      <w:pPr>
        <w:pStyle w:val="Prompttitle"/>
        <w:rPr>
          <w:rFonts w:asciiTheme="majorHAnsi" w:hAnsiTheme="majorHAnsi" w:cstheme="majorHAnsi"/>
          <w:sz w:val="26"/>
          <w:szCs w:val="26"/>
        </w:rPr>
      </w:pPr>
      <w:r w:rsidRPr="00361E76">
        <w:rPr>
          <w:rFonts w:asciiTheme="majorHAnsi" w:hAnsiTheme="majorHAnsi" w:cstheme="majorHAnsi"/>
          <w:sz w:val="26"/>
          <w:szCs w:val="26"/>
        </w:rPr>
        <w:t>Omluvné formulace bez přiznání chyby</w:t>
      </w:r>
    </w:p>
    <w:p w14:paraId="13232417" w14:textId="77777777" w:rsidR="002C4B9C" w:rsidRPr="00361E76" w:rsidRDefault="00000000">
      <w:pPr>
        <w:pStyle w:val="Promptbox"/>
        <w:rPr>
          <w:rFonts w:asciiTheme="majorHAnsi" w:hAnsiTheme="majorHAnsi" w:cstheme="majorHAnsi"/>
          <w:sz w:val="26"/>
          <w:szCs w:val="26"/>
        </w:rPr>
      </w:pPr>
      <w:r w:rsidRPr="00361E76">
        <w:rPr>
          <w:rFonts w:asciiTheme="majorHAnsi" w:hAnsiTheme="majorHAnsi" w:cstheme="majorHAnsi"/>
          <w:sz w:val="26"/>
          <w:szCs w:val="26"/>
        </w:rPr>
        <w:t>Navrhni profesionální omluvné formulace, které vyjádří pochopení pro nepříjemnou situaci klienta, aniž by automaticky přiznávaly chybu nebo odpovědnost společnosti. Uveď varianty pro: zdržení, nespokojenost, nutnost doplnění podkladů, zamítnutí požadavku a negativní zkušenost.</w:t>
      </w:r>
    </w:p>
    <w:p w14:paraId="462C48AB" w14:textId="77777777" w:rsidR="002C4B9C" w:rsidRPr="00361E76" w:rsidRDefault="00000000">
      <w:pPr>
        <w:pStyle w:val="Prompttitle"/>
        <w:rPr>
          <w:rFonts w:asciiTheme="majorHAnsi" w:hAnsiTheme="majorHAnsi" w:cstheme="majorHAnsi"/>
          <w:sz w:val="26"/>
          <w:szCs w:val="26"/>
        </w:rPr>
      </w:pPr>
      <w:r w:rsidRPr="00361E76">
        <w:rPr>
          <w:rFonts w:asciiTheme="majorHAnsi" w:hAnsiTheme="majorHAnsi" w:cstheme="majorHAnsi"/>
          <w:sz w:val="26"/>
          <w:szCs w:val="26"/>
        </w:rPr>
        <w:t>Stížnost na zaměstnance</w:t>
      </w:r>
    </w:p>
    <w:p w14:paraId="2BEC9872" w14:textId="77777777" w:rsidR="002C4B9C" w:rsidRPr="00361E76" w:rsidRDefault="00000000">
      <w:pPr>
        <w:pStyle w:val="Promptbox"/>
        <w:rPr>
          <w:rFonts w:asciiTheme="majorHAnsi" w:hAnsiTheme="majorHAnsi" w:cstheme="majorHAnsi"/>
          <w:sz w:val="26"/>
          <w:szCs w:val="26"/>
        </w:rPr>
      </w:pPr>
      <w:r w:rsidRPr="00361E76">
        <w:rPr>
          <w:rFonts w:asciiTheme="majorHAnsi" w:hAnsiTheme="majorHAnsi" w:cstheme="majorHAnsi"/>
          <w:sz w:val="26"/>
          <w:szCs w:val="26"/>
        </w:rPr>
        <w:t>Připrav odpověď klientovi, který si stěžuje na chování zaměstnance. Zachovej profesionální a neutrální tón. Nepřipisuj vinu žádné straně bez prokázaných skutečností. Vyjádři pochopení pro klientovu zkušenost a popiš další postup prověření.</w:t>
      </w:r>
      <w:r w:rsidRPr="00361E76">
        <w:rPr>
          <w:rFonts w:asciiTheme="majorHAnsi" w:hAnsiTheme="majorHAnsi" w:cstheme="majorHAnsi"/>
          <w:sz w:val="26"/>
          <w:szCs w:val="26"/>
        </w:rPr>
        <w:br/>
      </w:r>
      <w:r w:rsidRPr="00361E76">
        <w:rPr>
          <w:rFonts w:asciiTheme="majorHAnsi" w:hAnsiTheme="majorHAnsi" w:cstheme="majorHAnsi"/>
          <w:sz w:val="26"/>
          <w:szCs w:val="26"/>
        </w:rPr>
        <w:br/>
        <w:t>Stížnost: [VLOŽTE TEXT]</w:t>
      </w:r>
    </w:p>
    <w:p w14:paraId="2EA11C77" w14:textId="77777777" w:rsidR="002C4B9C" w:rsidRPr="00361E76" w:rsidRDefault="00000000">
      <w:pPr>
        <w:pStyle w:val="Prompttitle"/>
        <w:rPr>
          <w:rFonts w:asciiTheme="majorHAnsi" w:hAnsiTheme="majorHAnsi" w:cstheme="majorHAnsi"/>
          <w:sz w:val="26"/>
          <w:szCs w:val="26"/>
        </w:rPr>
      </w:pPr>
      <w:r w:rsidRPr="00361E76">
        <w:rPr>
          <w:rFonts w:asciiTheme="majorHAnsi" w:hAnsiTheme="majorHAnsi" w:cstheme="majorHAnsi"/>
          <w:sz w:val="26"/>
          <w:szCs w:val="26"/>
        </w:rPr>
        <w:t>Analýza stížnosti před odpovědí</w:t>
      </w:r>
    </w:p>
    <w:p w14:paraId="75CDCCE8" w14:textId="77777777" w:rsidR="002C4B9C" w:rsidRPr="00361E76" w:rsidRDefault="00000000">
      <w:pPr>
        <w:pStyle w:val="Promptbox"/>
        <w:rPr>
          <w:rFonts w:asciiTheme="majorHAnsi" w:hAnsiTheme="majorHAnsi" w:cstheme="majorHAnsi"/>
          <w:sz w:val="26"/>
          <w:szCs w:val="26"/>
        </w:rPr>
      </w:pPr>
      <w:r w:rsidRPr="00361E76">
        <w:rPr>
          <w:rFonts w:asciiTheme="majorHAnsi" w:hAnsiTheme="majorHAnsi" w:cstheme="majorHAnsi"/>
          <w:sz w:val="26"/>
          <w:szCs w:val="26"/>
        </w:rPr>
        <w:t>Analyzuj níže uvedenou stížnost klienta. Nejprve identifikuj hlavní problém, emoce klienta, očekávání klienta, chybějící informace a rizikové body. Poté navrhni profesionální odpověď, která projeví pochopení, zachová věcná fakta, nebude působit obranně, nebude zbytečně právnická a jasně popíše další postup.</w:t>
      </w:r>
      <w:r w:rsidRPr="00361E76">
        <w:rPr>
          <w:rFonts w:asciiTheme="majorHAnsi" w:hAnsiTheme="majorHAnsi" w:cstheme="majorHAnsi"/>
          <w:sz w:val="26"/>
          <w:szCs w:val="26"/>
        </w:rPr>
        <w:br/>
      </w:r>
      <w:r w:rsidRPr="00361E76">
        <w:rPr>
          <w:rFonts w:asciiTheme="majorHAnsi" w:hAnsiTheme="majorHAnsi" w:cstheme="majorHAnsi"/>
          <w:sz w:val="26"/>
          <w:szCs w:val="26"/>
        </w:rPr>
        <w:br/>
        <w:t>Stížnost: [VLOŽTE TEXT]</w:t>
      </w:r>
      <w:r w:rsidRPr="00361E76">
        <w:rPr>
          <w:rFonts w:asciiTheme="majorHAnsi" w:hAnsiTheme="majorHAnsi" w:cstheme="majorHAnsi"/>
          <w:sz w:val="26"/>
          <w:szCs w:val="26"/>
        </w:rPr>
        <w:br/>
        <w:t>Podklady: [VLOŽTE TEXT]</w:t>
      </w:r>
    </w:p>
    <w:p w14:paraId="733ACBA7" w14:textId="77777777" w:rsidR="002C4B9C" w:rsidRPr="00361E76" w:rsidRDefault="00000000">
      <w:pPr>
        <w:pStyle w:val="Nadpis2"/>
        <w:rPr>
          <w:rFonts w:cstheme="majorHAnsi"/>
          <w:sz w:val="26"/>
        </w:rPr>
      </w:pPr>
      <w:r w:rsidRPr="00361E76">
        <w:rPr>
          <w:rFonts w:cstheme="majorHAnsi"/>
          <w:sz w:val="26"/>
        </w:rPr>
        <w:t>Slovník bezpečných omluvných formulací</w:t>
      </w:r>
    </w:p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5035"/>
        <w:gridCol w:w="5035"/>
      </w:tblGrid>
      <w:tr w:rsidR="002C4B9C" w:rsidRPr="00361E76" w14:paraId="4552AF6A" w14:textId="77777777">
        <w:trPr>
          <w:jc w:val="center"/>
        </w:trPr>
        <w:tc>
          <w:tcPr>
            <w:tcW w:w="5040" w:type="dxa"/>
            <w:shd w:val="clear" w:color="auto" w:fill="D9EAF7"/>
          </w:tcPr>
          <w:p w14:paraId="31A3AABF" w14:textId="77777777" w:rsidR="002C4B9C" w:rsidRPr="00361E76" w:rsidRDefault="0000000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361E76">
              <w:rPr>
                <w:rFonts w:asciiTheme="majorHAnsi" w:hAnsiTheme="majorHAnsi" w:cstheme="majorHAnsi"/>
                <w:b/>
                <w:sz w:val="26"/>
                <w:szCs w:val="26"/>
              </w:rPr>
              <w:t>Situace</w:t>
            </w:r>
          </w:p>
        </w:tc>
        <w:tc>
          <w:tcPr>
            <w:tcW w:w="5040" w:type="dxa"/>
            <w:shd w:val="clear" w:color="auto" w:fill="D9EAF7"/>
          </w:tcPr>
          <w:p w14:paraId="6EDA3C92" w14:textId="77777777" w:rsidR="002C4B9C" w:rsidRPr="00361E76" w:rsidRDefault="0000000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361E76">
              <w:rPr>
                <w:rFonts w:asciiTheme="majorHAnsi" w:hAnsiTheme="majorHAnsi" w:cstheme="majorHAnsi"/>
                <w:b/>
                <w:sz w:val="26"/>
                <w:szCs w:val="26"/>
              </w:rPr>
              <w:t>Doporučená formulace</w:t>
            </w:r>
          </w:p>
        </w:tc>
      </w:tr>
      <w:tr w:rsidR="002C4B9C" w:rsidRPr="00361E76" w14:paraId="59E223B1" w14:textId="77777777">
        <w:trPr>
          <w:jc w:val="center"/>
        </w:trPr>
        <w:tc>
          <w:tcPr>
            <w:tcW w:w="5040" w:type="dxa"/>
          </w:tcPr>
          <w:p w14:paraId="10205173" w14:textId="77777777" w:rsidR="002C4B9C" w:rsidRPr="00361E76" w:rsidRDefault="0000000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361E76">
              <w:rPr>
                <w:rFonts w:asciiTheme="majorHAnsi" w:hAnsiTheme="majorHAnsi" w:cstheme="majorHAnsi"/>
                <w:b/>
                <w:sz w:val="26"/>
                <w:szCs w:val="26"/>
              </w:rPr>
              <w:t>Klient je nespokojený</w:t>
            </w:r>
          </w:p>
        </w:tc>
        <w:tc>
          <w:tcPr>
            <w:tcW w:w="5040" w:type="dxa"/>
          </w:tcPr>
          <w:p w14:paraId="42E15762" w14:textId="77777777" w:rsidR="002C4B9C" w:rsidRPr="00361E76" w:rsidRDefault="0000000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361E76">
              <w:rPr>
                <w:rFonts w:asciiTheme="majorHAnsi" w:hAnsiTheme="majorHAnsi" w:cstheme="majorHAnsi"/>
                <w:sz w:val="26"/>
                <w:szCs w:val="26"/>
              </w:rPr>
              <w:t>Rozumíme, že Vás tato situace mohla zklamat.</w:t>
            </w:r>
          </w:p>
        </w:tc>
      </w:tr>
      <w:tr w:rsidR="002C4B9C" w:rsidRPr="00361E76" w14:paraId="783817C7" w14:textId="77777777">
        <w:trPr>
          <w:jc w:val="center"/>
        </w:trPr>
        <w:tc>
          <w:tcPr>
            <w:tcW w:w="5040" w:type="dxa"/>
          </w:tcPr>
          <w:p w14:paraId="53801604" w14:textId="77777777" w:rsidR="002C4B9C" w:rsidRPr="00361E76" w:rsidRDefault="0000000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361E76">
              <w:rPr>
                <w:rFonts w:asciiTheme="majorHAnsi" w:hAnsiTheme="majorHAnsi" w:cstheme="majorHAnsi"/>
                <w:b/>
                <w:sz w:val="26"/>
                <w:szCs w:val="26"/>
              </w:rPr>
              <w:t>Zdržení procesu</w:t>
            </w:r>
          </w:p>
        </w:tc>
        <w:tc>
          <w:tcPr>
            <w:tcW w:w="5040" w:type="dxa"/>
          </w:tcPr>
          <w:p w14:paraId="73D973B0" w14:textId="77777777" w:rsidR="002C4B9C" w:rsidRPr="00361E76" w:rsidRDefault="0000000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361E76">
              <w:rPr>
                <w:rFonts w:asciiTheme="majorHAnsi" w:hAnsiTheme="majorHAnsi" w:cstheme="majorHAnsi"/>
                <w:sz w:val="26"/>
                <w:szCs w:val="26"/>
              </w:rPr>
              <w:t>Mrzí nás, že vyřízení trvalo déle, než jste očekával/a.</w:t>
            </w:r>
          </w:p>
        </w:tc>
      </w:tr>
      <w:tr w:rsidR="002C4B9C" w:rsidRPr="00361E76" w14:paraId="38F99964" w14:textId="77777777">
        <w:trPr>
          <w:jc w:val="center"/>
        </w:trPr>
        <w:tc>
          <w:tcPr>
            <w:tcW w:w="5040" w:type="dxa"/>
          </w:tcPr>
          <w:p w14:paraId="1AF51C6A" w14:textId="77777777" w:rsidR="002C4B9C" w:rsidRPr="00361E76" w:rsidRDefault="0000000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361E76">
              <w:rPr>
                <w:rFonts w:asciiTheme="majorHAnsi" w:hAnsiTheme="majorHAnsi" w:cstheme="majorHAnsi"/>
                <w:b/>
                <w:sz w:val="26"/>
                <w:szCs w:val="26"/>
              </w:rPr>
              <w:t>Klient podává stížnost</w:t>
            </w:r>
          </w:p>
        </w:tc>
        <w:tc>
          <w:tcPr>
            <w:tcW w:w="5040" w:type="dxa"/>
          </w:tcPr>
          <w:p w14:paraId="484FD05F" w14:textId="77777777" w:rsidR="002C4B9C" w:rsidRPr="00361E76" w:rsidRDefault="0000000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361E76">
              <w:rPr>
                <w:rFonts w:asciiTheme="majorHAnsi" w:hAnsiTheme="majorHAnsi" w:cstheme="majorHAnsi"/>
                <w:sz w:val="26"/>
                <w:szCs w:val="26"/>
              </w:rPr>
              <w:t>Děkujeme, že jste nás na tuto skutečnost upozornil/a.</w:t>
            </w:r>
          </w:p>
        </w:tc>
      </w:tr>
      <w:tr w:rsidR="002C4B9C" w:rsidRPr="00361E76" w14:paraId="169F9848" w14:textId="77777777">
        <w:trPr>
          <w:jc w:val="center"/>
        </w:trPr>
        <w:tc>
          <w:tcPr>
            <w:tcW w:w="5040" w:type="dxa"/>
          </w:tcPr>
          <w:p w14:paraId="5A7E52BD" w14:textId="77777777" w:rsidR="002C4B9C" w:rsidRPr="00361E76" w:rsidRDefault="0000000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361E76">
              <w:rPr>
                <w:rFonts w:asciiTheme="majorHAnsi" w:hAnsiTheme="majorHAnsi" w:cstheme="majorHAnsi"/>
                <w:b/>
                <w:sz w:val="26"/>
                <w:szCs w:val="26"/>
              </w:rPr>
              <w:t>Negativní zkušenost</w:t>
            </w:r>
          </w:p>
        </w:tc>
        <w:tc>
          <w:tcPr>
            <w:tcW w:w="5040" w:type="dxa"/>
          </w:tcPr>
          <w:p w14:paraId="3B390C74" w14:textId="77777777" w:rsidR="002C4B9C" w:rsidRPr="00361E76" w:rsidRDefault="0000000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361E76">
              <w:rPr>
                <w:rFonts w:asciiTheme="majorHAnsi" w:hAnsiTheme="majorHAnsi" w:cstheme="majorHAnsi"/>
                <w:sz w:val="26"/>
                <w:szCs w:val="26"/>
              </w:rPr>
              <w:t>Je nám líto, že Vaše zkušenost neodpovídala Vašemu očekávání.</w:t>
            </w:r>
          </w:p>
        </w:tc>
      </w:tr>
      <w:tr w:rsidR="002C4B9C" w:rsidRPr="00361E76" w14:paraId="0B198C51" w14:textId="77777777">
        <w:trPr>
          <w:jc w:val="center"/>
        </w:trPr>
        <w:tc>
          <w:tcPr>
            <w:tcW w:w="5040" w:type="dxa"/>
          </w:tcPr>
          <w:p w14:paraId="03A1C958" w14:textId="77777777" w:rsidR="002C4B9C" w:rsidRPr="00361E76" w:rsidRDefault="0000000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361E76">
              <w:rPr>
                <w:rFonts w:asciiTheme="majorHAnsi" w:hAnsiTheme="majorHAnsi" w:cstheme="majorHAnsi"/>
                <w:b/>
                <w:sz w:val="26"/>
                <w:szCs w:val="26"/>
              </w:rPr>
              <w:t>Zamítnutí požadavku</w:t>
            </w:r>
          </w:p>
        </w:tc>
        <w:tc>
          <w:tcPr>
            <w:tcW w:w="5040" w:type="dxa"/>
          </w:tcPr>
          <w:p w14:paraId="70B5D782" w14:textId="77777777" w:rsidR="002C4B9C" w:rsidRPr="00361E76" w:rsidRDefault="0000000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361E76">
              <w:rPr>
                <w:rFonts w:asciiTheme="majorHAnsi" w:hAnsiTheme="majorHAnsi" w:cstheme="majorHAnsi"/>
                <w:sz w:val="26"/>
                <w:szCs w:val="26"/>
              </w:rPr>
              <w:t>Chápeme, že toto rozhodnutí pro Vás nemusí být příznivé.</w:t>
            </w:r>
          </w:p>
        </w:tc>
      </w:tr>
      <w:tr w:rsidR="002C4B9C" w:rsidRPr="00361E76" w14:paraId="729ED086" w14:textId="77777777">
        <w:trPr>
          <w:jc w:val="center"/>
        </w:trPr>
        <w:tc>
          <w:tcPr>
            <w:tcW w:w="5040" w:type="dxa"/>
          </w:tcPr>
          <w:p w14:paraId="6E28BD17" w14:textId="77777777" w:rsidR="002C4B9C" w:rsidRPr="00361E76" w:rsidRDefault="0000000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361E76">
              <w:rPr>
                <w:rFonts w:asciiTheme="majorHAnsi" w:hAnsiTheme="majorHAnsi" w:cstheme="majorHAnsi"/>
                <w:b/>
                <w:sz w:val="26"/>
                <w:szCs w:val="26"/>
              </w:rPr>
              <w:lastRenderedPageBreak/>
              <w:t>Potřeba dalších podkladů</w:t>
            </w:r>
          </w:p>
        </w:tc>
        <w:tc>
          <w:tcPr>
            <w:tcW w:w="5040" w:type="dxa"/>
          </w:tcPr>
          <w:p w14:paraId="2BEB0801" w14:textId="77777777" w:rsidR="002C4B9C" w:rsidRPr="00361E76" w:rsidRDefault="0000000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361E76">
              <w:rPr>
                <w:rFonts w:asciiTheme="majorHAnsi" w:hAnsiTheme="majorHAnsi" w:cstheme="majorHAnsi"/>
                <w:sz w:val="26"/>
                <w:szCs w:val="26"/>
              </w:rPr>
              <w:t>Abychom mohli situaci řádně posoudit, potřebujeme doplnit následující informace.</w:t>
            </w:r>
          </w:p>
        </w:tc>
      </w:tr>
      <w:tr w:rsidR="002C4B9C" w:rsidRPr="00361E76" w14:paraId="795F2448" w14:textId="77777777">
        <w:trPr>
          <w:jc w:val="center"/>
        </w:trPr>
        <w:tc>
          <w:tcPr>
            <w:tcW w:w="5040" w:type="dxa"/>
          </w:tcPr>
          <w:p w14:paraId="51B28D6E" w14:textId="77777777" w:rsidR="002C4B9C" w:rsidRPr="00361E76" w:rsidRDefault="0000000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361E76">
              <w:rPr>
                <w:rFonts w:asciiTheme="majorHAnsi" w:hAnsiTheme="majorHAnsi" w:cstheme="majorHAnsi"/>
                <w:b/>
                <w:sz w:val="26"/>
                <w:szCs w:val="26"/>
              </w:rPr>
              <w:t>Hrozba eskalací</w:t>
            </w:r>
          </w:p>
        </w:tc>
        <w:tc>
          <w:tcPr>
            <w:tcW w:w="5040" w:type="dxa"/>
          </w:tcPr>
          <w:p w14:paraId="49E88C67" w14:textId="77777777" w:rsidR="002C4B9C" w:rsidRPr="00361E76" w:rsidRDefault="0000000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361E76">
              <w:rPr>
                <w:rFonts w:asciiTheme="majorHAnsi" w:hAnsiTheme="majorHAnsi" w:cstheme="majorHAnsi"/>
                <w:sz w:val="26"/>
                <w:szCs w:val="26"/>
              </w:rPr>
              <w:t>Rozumíme, že situaci vnímáte jako závažnou. Rádi znovu prověříme všechny relevantní podklady, které nám zašlete.</w:t>
            </w:r>
          </w:p>
        </w:tc>
      </w:tr>
      <w:tr w:rsidR="002C4B9C" w:rsidRPr="00361E76" w14:paraId="2CAD5320" w14:textId="77777777">
        <w:trPr>
          <w:jc w:val="center"/>
        </w:trPr>
        <w:tc>
          <w:tcPr>
            <w:tcW w:w="5040" w:type="dxa"/>
          </w:tcPr>
          <w:p w14:paraId="51FFC854" w14:textId="77777777" w:rsidR="002C4B9C" w:rsidRPr="00361E76" w:rsidRDefault="0000000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361E76">
              <w:rPr>
                <w:rFonts w:asciiTheme="majorHAnsi" w:hAnsiTheme="majorHAnsi" w:cstheme="majorHAnsi"/>
                <w:b/>
                <w:sz w:val="26"/>
                <w:szCs w:val="26"/>
              </w:rPr>
              <w:t>Nedorozumění</w:t>
            </w:r>
          </w:p>
        </w:tc>
        <w:tc>
          <w:tcPr>
            <w:tcW w:w="5040" w:type="dxa"/>
          </w:tcPr>
          <w:p w14:paraId="5CB52730" w14:textId="77777777" w:rsidR="002C4B9C" w:rsidRPr="00361E76" w:rsidRDefault="0000000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361E76">
              <w:rPr>
                <w:rFonts w:asciiTheme="majorHAnsi" w:hAnsiTheme="majorHAnsi" w:cstheme="majorHAnsi"/>
                <w:sz w:val="26"/>
                <w:szCs w:val="26"/>
              </w:rPr>
              <w:t>Je nám líto, pokud naše předchozí vyjádření nebylo dostatečně srozumitelné.</w:t>
            </w:r>
          </w:p>
        </w:tc>
      </w:tr>
    </w:tbl>
    <w:p w14:paraId="105AC1AD" w14:textId="77777777" w:rsidR="002C4B9C" w:rsidRPr="00361E76" w:rsidRDefault="00000000">
      <w:pPr>
        <w:pStyle w:val="Nadpis1"/>
        <w:rPr>
          <w:rFonts w:cstheme="majorHAnsi"/>
          <w:sz w:val="26"/>
          <w:szCs w:val="26"/>
        </w:rPr>
      </w:pPr>
      <w:r w:rsidRPr="00361E76">
        <w:rPr>
          <w:rFonts w:cstheme="majorHAnsi"/>
          <w:sz w:val="26"/>
          <w:szCs w:val="26"/>
        </w:rPr>
        <w:t>8. Prompty pro interního asistenta</w:t>
      </w:r>
    </w:p>
    <w:p w14:paraId="04C4D587" w14:textId="77777777" w:rsidR="002C4B9C" w:rsidRPr="00361E76" w:rsidRDefault="00000000">
      <w:pPr>
        <w:pStyle w:val="Intro"/>
        <w:rPr>
          <w:rFonts w:asciiTheme="majorHAnsi" w:hAnsiTheme="majorHAnsi" w:cstheme="majorHAnsi"/>
          <w:sz w:val="26"/>
          <w:szCs w:val="26"/>
        </w:rPr>
      </w:pPr>
      <w:r w:rsidRPr="00361E76">
        <w:rPr>
          <w:rFonts w:asciiTheme="majorHAnsi" w:hAnsiTheme="majorHAnsi" w:cstheme="majorHAnsi"/>
          <w:sz w:val="26"/>
          <w:szCs w:val="26"/>
        </w:rPr>
        <w:t>Tuto část lze použít jako základ pro interního asistenta v Copilotu nebo jiném schváleném firemním prostředí.</w:t>
      </w:r>
    </w:p>
    <w:p w14:paraId="0E40610E" w14:textId="77777777" w:rsidR="002C4B9C" w:rsidRPr="00361E76" w:rsidRDefault="00000000">
      <w:pPr>
        <w:pStyle w:val="Prompttitle"/>
        <w:rPr>
          <w:rFonts w:asciiTheme="majorHAnsi" w:hAnsiTheme="majorHAnsi" w:cstheme="majorHAnsi"/>
          <w:sz w:val="26"/>
          <w:szCs w:val="26"/>
        </w:rPr>
      </w:pPr>
      <w:r w:rsidRPr="00361E76">
        <w:rPr>
          <w:rFonts w:asciiTheme="majorHAnsi" w:hAnsiTheme="majorHAnsi" w:cstheme="majorHAnsi"/>
          <w:sz w:val="26"/>
          <w:szCs w:val="26"/>
        </w:rPr>
        <w:t>Asistent klientské komunikace</w:t>
      </w:r>
    </w:p>
    <w:p w14:paraId="56D814BA" w14:textId="77777777" w:rsidR="002C4B9C" w:rsidRPr="00361E76" w:rsidRDefault="00000000">
      <w:pPr>
        <w:pStyle w:val="Promptbox"/>
        <w:rPr>
          <w:rFonts w:asciiTheme="majorHAnsi" w:hAnsiTheme="majorHAnsi" w:cstheme="majorHAnsi"/>
          <w:sz w:val="26"/>
          <w:szCs w:val="26"/>
        </w:rPr>
      </w:pPr>
      <w:r w:rsidRPr="00361E76">
        <w:rPr>
          <w:rFonts w:asciiTheme="majorHAnsi" w:hAnsiTheme="majorHAnsi" w:cstheme="majorHAnsi"/>
          <w:sz w:val="26"/>
          <w:szCs w:val="26"/>
        </w:rPr>
        <w:t>Asistent pomáhá zaměstnancům připravovat, zkracovat, kontrolovat a kultivovat odpovědi klientům. Zaměřuje se na profesionální tón, asertivní komunikaci, stížnosti, omluvné formulace, gramatiku, obchodní korespondenci a bezpečné používání AI při práci s klientskými texty. Nikdy nevkládá další informace, neslibuje žádný výsledek, nesnaží se zalíbit klientovi, neuznává odpovědnost společnosti a upozorňuje na místa, která musí ověřit člověk.</w:t>
      </w:r>
    </w:p>
    <w:p w14:paraId="3A9FF7B7" w14:textId="77777777" w:rsidR="002C4B9C" w:rsidRPr="00361E76" w:rsidRDefault="00000000">
      <w:pPr>
        <w:pStyle w:val="Prompttitle"/>
        <w:rPr>
          <w:rFonts w:asciiTheme="majorHAnsi" w:hAnsiTheme="majorHAnsi" w:cstheme="majorHAnsi"/>
          <w:sz w:val="26"/>
          <w:szCs w:val="26"/>
        </w:rPr>
      </w:pPr>
      <w:r w:rsidRPr="00361E76">
        <w:rPr>
          <w:rFonts w:asciiTheme="majorHAnsi" w:hAnsiTheme="majorHAnsi" w:cstheme="majorHAnsi"/>
          <w:sz w:val="26"/>
          <w:szCs w:val="26"/>
        </w:rPr>
        <w:t>Asistent pro stížnosti</w:t>
      </w:r>
    </w:p>
    <w:p w14:paraId="25EF00A6" w14:textId="77777777" w:rsidR="002C4B9C" w:rsidRPr="00361E76" w:rsidRDefault="00000000">
      <w:pPr>
        <w:pStyle w:val="Promptbox"/>
        <w:rPr>
          <w:rFonts w:asciiTheme="majorHAnsi" w:hAnsiTheme="majorHAnsi" w:cstheme="majorHAnsi"/>
          <w:sz w:val="26"/>
          <w:szCs w:val="26"/>
        </w:rPr>
      </w:pPr>
      <w:r w:rsidRPr="00361E76">
        <w:rPr>
          <w:rFonts w:asciiTheme="majorHAnsi" w:hAnsiTheme="majorHAnsi" w:cstheme="majorHAnsi"/>
          <w:sz w:val="26"/>
          <w:szCs w:val="26"/>
        </w:rPr>
        <w:t>Jsi expert na klientskou komunikaci v pojišťovnictví. Analyzuj stížnost klienta. Nejprve identifikuj hlavní problém, emoce klienta a očekávání klienta. Poté navrhni profesionální odpověď, která projeví pochopení, zachová fakta, nebude působit obranně, nebude zbytečně právnická ani úřední, jasně vysvětlí stanovisko společnosti, navrhne další postup a sníží riziko další eskalace komunikace.</w:t>
      </w:r>
    </w:p>
    <w:p w14:paraId="5CF899A0" w14:textId="77777777" w:rsidR="002C4B9C" w:rsidRPr="00361E76" w:rsidRDefault="00000000">
      <w:pPr>
        <w:pStyle w:val="Prompttitle"/>
        <w:rPr>
          <w:rFonts w:asciiTheme="majorHAnsi" w:hAnsiTheme="majorHAnsi" w:cstheme="majorHAnsi"/>
          <w:sz w:val="26"/>
          <w:szCs w:val="26"/>
        </w:rPr>
      </w:pPr>
      <w:r w:rsidRPr="00361E76">
        <w:rPr>
          <w:rFonts w:asciiTheme="majorHAnsi" w:hAnsiTheme="majorHAnsi" w:cstheme="majorHAnsi"/>
          <w:sz w:val="26"/>
          <w:szCs w:val="26"/>
        </w:rPr>
        <w:t>Asistent korektor</w:t>
      </w:r>
    </w:p>
    <w:p w14:paraId="482A673E" w14:textId="77777777" w:rsidR="002C4B9C" w:rsidRPr="00361E76" w:rsidRDefault="00000000">
      <w:pPr>
        <w:pStyle w:val="Promptbox"/>
        <w:rPr>
          <w:rFonts w:asciiTheme="majorHAnsi" w:hAnsiTheme="majorHAnsi" w:cstheme="majorHAnsi"/>
          <w:sz w:val="26"/>
          <w:szCs w:val="26"/>
        </w:rPr>
      </w:pPr>
      <w:r w:rsidRPr="00361E76">
        <w:rPr>
          <w:rFonts w:asciiTheme="majorHAnsi" w:hAnsiTheme="majorHAnsi" w:cstheme="majorHAnsi"/>
          <w:sz w:val="26"/>
          <w:szCs w:val="26"/>
        </w:rPr>
        <w:t>Jsi profesionální korektor klientské komunikace. Opravuješ pravopis, gramatiku, interpunkci, překlepy, základní typografii a drobné stylistické nedostatky. Nikdy neměníš význam textu. Nikdy nepřidáváš nové informace. Pokud je věta nejasná nebo věcně riziková, označ ji a navrhni dotaz pro autora.</w:t>
      </w:r>
    </w:p>
    <w:p w14:paraId="1DC78061" w14:textId="77777777" w:rsidR="002C4B9C" w:rsidRPr="00361E76" w:rsidRDefault="00000000">
      <w:pPr>
        <w:pStyle w:val="Prompttitle"/>
        <w:rPr>
          <w:rFonts w:asciiTheme="majorHAnsi" w:hAnsiTheme="majorHAnsi" w:cstheme="majorHAnsi"/>
          <w:sz w:val="26"/>
          <w:szCs w:val="26"/>
        </w:rPr>
      </w:pPr>
      <w:r w:rsidRPr="00361E76">
        <w:rPr>
          <w:rFonts w:asciiTheme="majorHAnsi" w:hAnsiTheme="majorHAnsi" w:cstheme="majorHAnsi"/>
          <w:sz w:val="26"/>
          <w:szCs w:val="26"/>
        </w:rPr>
        <w:t>Asistent pro kontrolu rizik</w:t>
      </w:r>
    </w:p>
    <w:p w14:paraId="0994CE53" w14:textId="77777777" w:rsidR="002C4B9C" w:rsidRPr="00361E76" w:rsidRDefault="00000000">
      <w:pPr>
        <w:pStyle w:val="Promptbox"/>
        <w:rPr>
          <w:rFonts w:asciiTheme="majorHAnsi" w:hAnsiTheme="majorHAnsi" w:cstheme="majorHAnsi"/>
          <w:sz w:val="26"/>
          <w:szCs w:val="26"/>
        </w:rPr>
      </w:pPr>
      <w:r w:rsidRPr="00361E76">
        <w:rPr>
          <w:rFonts w:asciiTheme="majorHAnsi" w:hAnsiTheme="majorHAnsi" w:cstheme="majorHAnsi"/>
          <w:sz w:val="26"/>
          <w:szCs w:val="26"/>
        </w:rPr>
        <w:t>Jsi interní kontrolor klientské komunikace. U každého návrhu odpovědi posuzuješ: přílišné sliby, přiznání odpovědnosti, právně citlivé věty, konfliktní tón, zbytečnou tvrdost, nejasný další krok, chybějící odpověď na dotaz klienta a nevhodné nakládání s citlivými údaji. Výstup dávej do tabulky: riziko, problematická formulace, proč je riziková, bezpečnější varianta.</w:t>
      </w:r>
    </w:p>
    <w:p w14:paraId="2CBC0BC3" w14:textId="77777777" w:rsidR="002C4B9C" w:rsidRPr="00361E76" w:rsidRDefault="00000000">
      <w:pPr>
        <w:pStyle w:val="Nadpis1"/>
        <w:rPr>
          <w:rFonts w:cstheme="majorHAnsi"/>
          <w:sz w:val="26"/>
          <w:szCs w:val="26"/>
        </w:rPr>
      </w:pPr>
      <w:r w:rsidRPr="00361E76">
        <w:rPr>
          <w:rFonts w:cstheme="majorHAnsi"/>
          <w:sz w:val="26"/>
          <w:szCs w:val="26"/>
        </w:rPr>
        <w:lastRenderedPageBreak/>
        <w:t>9. Ukázková práce s rozhořčeným klientem</w:t>
      </w:r>
    </w:p>
    <w:p w14:paraId="451C07DD" w14:textId="77777777" w:rsidR="002C4B9C" w:rsidRPr="00361E76" w:rsidRDefault="00000000">
      <w:pPr>
        <w:pStyle w:val="Prompttitle"/>
        <w:rPr>
          <w:rFonts w:asciiTheme="majorHAnsi" w:hAnsiTheme="majorHAnsi" w:cstheme="majorHAnsi"/>
          <w:sz w:val="26"/>
          <w:szCs w:val="26"/>
        </w:rPr>
      </w:pPr>
      <w:r w:rsidRPr="00361E76">
        <w:rPr>
          <w:rFonts w:asciiTheme="majorHAnsi" w:hAnsiTheme="majorHAnsi" w:cstheme="majorHAnsi"/>
          <w:sz w:val="26"/>
          <w:szCs w:val="26"/>
        </w:rPr>
        <w:t>Příklad promptu</w:t>
      </w:r>
    </w:p>
    <w:p w14:paraId="5F6682D3" w14:textId="77777777" w:rsidR="002C4B9C" w:rsidRPr="00361E76" w:rsidRDefault="00000000">
      <w:pPr>
        <w:pStyle w:val="Promptbox"/>
        <w:rPr>
          <w:rFonts w:asciiTheme="majorHAnsi" w:hAnsiTheme="majorHAnsi" w:cstheme="majorHAnsi"/>
          <w:sz w:val="26"/>
          <w:szCs w:val="26"/>
        </w:rPr>
      </w:pPr>
      <w:r w:rsidRPr="00361E76">
        <w:rPr>
          <w:rFonts w:asciiTheme="majorHAnsi" w:hAnsiTheme="majorHAnsi" w:cstheme="majorHAnsi"/>
          <w:sz w:val="26"/>
          <w:szCs w:val="26"/>
        </w:rPr>
        <w:t xml:space="preserve">Přepiš následující odpověď klientovi do profesionálního, klidného </w:t>
      </w:r>
      <w:proofErr w:type="gramStart"/>
      <w:r w:rsidRPr="00361E76">
        <w:rPr>
          <w:rFonts w:asciiTheme="majorHAnsi" w:hAnsiTheme="majorHAnsi" w:cstheme="majorHAnsi"/>
          <w:sz w:val="26"/>
          <w:szCs w:val="26"/>
        </w:rPr>
        <w:t>a</w:t>
      </w:r>
      <w:proofErr w:type="gramEnd"/>
      <w:r w:rsidRPr="00361E76">
        <w:rPr>
          <w:rFonts w:asciiTheme="majorHAnsi" w:hAnsiTheme="majorHAnsi" w:cstheme="majorHAnsi"/>
          <w:sz w:val="26"/>
          <w:szCs w:val="26"/>
        </w:rPr>
        <w:t xml:space="preserve"> asertivního tónu. Klient je rozhořčený, používá útočný jazyk a vyhrožuje právními kroky. Cílem odpovědi je snížit napětí, neeskalovat konflikt, stručně vysvětlit další postup a neuznat chybu, pokud není výslovně uvedena. Nepřidávej nové informace, neslibuj výsledek a nepoužívej příliš omluvný tón.</w:t>
      </w:r>
      <w:r w:rsidRPr="00361E76">
        <w:rPr>
          <w:rFonts w:asciiTheme="majorHAnsi" w:hAnsiTheme="majorHAnsi" w:cstheme="majorHAnsi"/>
          <w:sz w:val="26"/>
          <w:szCs w:val="26"/>
        </w:rPr>
        <w:br/>
      </w:r>
      <w:r w:rsidRPr="00361E76">
        <w:rPr>
          <w:rFonts w:asciiTheme="majorHAnsi" w:hAnsiTheme="majorHAnsi" w:cstheme="majorHAnsi"/>
          <w:sz w:val="26"/>
          <w:szCs w:val="26"/>
        </w:rPr>
        <w:br/>
        <w:t xml:space="preserve">Text klienta: „To si snad děláte legraci. Už měsíc čekám na vyřízení a pořád po mně chcete další dokumenty. Když máte brát peníze, to jste rychlí, ale když má člověk problém, nikdo nic neřeší. Jestli se mi dnes někdo neozve, předávám to </w:t>
      </w:r>
      <w:proofErr w:type="gramStart"/>
      <w:r w:rsidRPr="00361E76">
        <w:rPr>
          <w:rFonts w:asciiTheme="majorHAnsi" w:hAnsiTheme="majorHAnsi" w:cstheme="majorHAnsi"/>
          <w:sz w:val="26"/>
          <w:szCs w:val="26"/>
        </w:rPr>
        <w:t>právníkovi.“</w:t>
      </w:r>
      <w:proofErr w:type="gramEnd"/>
      <w:r w:rsidRPr="00361E76">
        <w:rPr>
          <w:rFonts w:asciiTheme="majorHAnsi" w:hAnsiTheme="majorHAnsi" w:cstheme="majorHAnsi"/>
          <w:sz w:val="26"/>
          <w:szCs w:val="26"/>
        </w:rPr>
        <w:br/>
      </w:r>
      <w:r w:rsidRPr="00361E76">
        <w:rPr>
          <w:rFonts w:asciiTheme="majorHAnsi" w:hAnsiTheme="majorHAnsi" w:cstheme="majorHAnsi"/>
          <w:sz w:val="26"/>
          <w:szCs w:val="26"/>
        </w:rPr>
        <w:br/>
        <w:t>Naše podklady / stanovisko: [VLOŽTE PODKLADY]</w:t>
      </w:r>
    </w:p>
    <w:p w14:paraId="7AB5B4D0" w14:textId="607B9F1B" w:rsidR="002C4B9C" w:rsidRPr="00361E76" w:rsidRDefault="00000000">
      <w:pPr>
        <w:pStyle w:val="Nadpis1"/>
        <w:rPr>
          <w:rFonts w:cstheme="majorHAnsi"/>
          <w:sz w:val="26"/>
          <w:szCs w:val="26"/>
        </w:rPr>
      </w:pPr>
      <w:r w:rsidRPr="00361E76">
        <w:rPr>
          <w:rFonts w:cstheme="majorHAnsi"/>
          <w:sz w:val="26"/>
          <w:szCs w:val="26"/>
        </w:rPr>
        <w:t xml:space="preserve">10. Checklist </w:t>
      </w:r>
    </w:p>
    <w:p w14:paraId="27E67970" w14:textId="77777777" w:rsidR="002C4B9C" w:rsidRPr="00361E76" w:rsidRDefault="00000000">
      <w:pPr>
        <w:rPr>
          <w:rFonts w:asciiTheme="majorHAnsi" w:hAnsiTheme="majorHAnsi" w:cstheme="majorHAnsi"/>
          <w:sz w:val="26"/>
          <w:szCs w:val="26"/>
        </w:rPr>
      </w:pPr>
      <w:r w:rsidRPr="00361E76">
        <w:rPr>
          <w:rFonts w:ascii="Segoe UI Symbol" w:hAnsi="Segoe UI Symbol" w:cs="Segoe UI Symbol"/>
          <w:b/>
          <w:sz w:val="26"/>
          <w:szCs w:val="26"/>
        </w:rPr>
        <w:t>☐</w:t>
      </w:r>
      <w:r w:rsidRPr="00361E76">
        <w:rPr>
          <w:rFonts w:asciiTheme="majorHAnsi" w:hAnsiTheme="majorHAnsi" w:cstheme="majorHAnsi"/>
          <w:b/>
          <w:sz w:val="26"/>
          <w:szCs w:val="26"/>
        </w:rPr>
        <w:t xml:space="preserve"> </w:t>
      </w:r>
      <w:r w:rsidRPr="00361E76">
        <w:rPr>
          <w:rFonts w:asciiTheme="majorHAnsi" w:hAnsiTheme="majorHAnsi" w:cstheme="majorHAnsi"/>
          <w:sz w:val="26"/>
          <w:szCs w:val="26"/>
        </w:rPr>
        <w:t>Neobsahuje text osobní údaje, které nemají být vkládány do AI nástroje?</w:t>
      </w:r>
    </w:p>
    <w:p w14:paraId="4FCD8A7D" w14:textId="77777777" w:rsidR="002C4B9C" w:rsidRPr="00361E76" w:rsidRDefault="00000000">
      <w:pPr>
        <w:rPr>
          <w:rFonts w:asciiTheme="majorHAnsi" w:hAnsiTheme="majorHAnsi" w:cstheme="majorHAnsi"/>
          <w:sz w:val="26"/>
          <w:szCs w:val="26"/>
        </w:rPr>
      </w:pPr>
      <w:r w:rsidRPr="00361E76">
        <w:rPr>
          <w:rFonts w:ascii="Segoe UI Symbol" w:hAnsi="Segoe UI Symbol" w:cs="Segoe UI Symbol"/>
          <w:b/>
          <w:sz w:val="26"/>
          <w:szCs w:val="26"/>
        </w:rPr>
        <w:t>☐</w:t>
      </w:r>
      <w:r w:rsidRPr="00361E76">
        <w:rPr>
          <w:rFonts w:asciiTheme="majorHAnsi" w:hAnsiTheme="majorHAnsi" w:cstheme="majorHAnsi"/>
          <w:b/>
          <w:sz w:val="26"/>
          <w:szCs w:val="26"/>
        </w:rPr>
        <w:t xml:space="preserve"> </w:t>
      </w:r>
      <w:r w:rsidRPr="00361E76">
        <w:rPr>
          <w:rFonts w:asciiTheme="majorHAnsi" w:hAnsiTheme="majorHAnsi" w:cstheme="majorHAnsi"/>
          <w:sz w:val="26"/>
          <w:szCs w:val="26"/>
        </w:rPr>
        <w:t>Neobsahuje odpověď slib výsledku, který neumíme garantovat?</w:t>
      </w:r>
    </w:p>
    <w:p w14:paraId="1B46BE38" w14:textId="77777777" w:rsidR="002C4B9C" w:rsidRPr="00361E76" w:rsidRDefault="00000000">
      <w:pPr>
        <w:rPr>
          <w:rFonts w:asciiTheme="majorHAnsi" w:hAnsiTheme="majorHAnsi" w:cstheme="majorHAnsi"/>
          <w:sz w:val="26"/>
          <w:szCs w:val="26"/>
        </w:rPr>
      </w:pPr>
      <w:r w:rsidRPr="00361E76">
        <w:rPr>
          <w:rFonts w:ascii="Segoe UI Symbol" w:hAnsi="Segoe UI Symbol" w:cs="Segoe UI Symbol"/>
          <w:b/>
          <w:sz w:val="26"/>
          <w:szCs w:val="26"/>
        </w:rPr>
        <w:t>☐</w:t>
      </w:r>
      <w:r w:rsidRPr="00361E76">
        <w:rPr>
          <w:rFonts w:asciiTheme="majorHAnsi" w:hAnsiTheme="majorHAnsi" w:cstheme="majorHAnsi"/>
          <w:b/>
          <w:sz w:val="26"/>
          <w:szCs w:val="26"/>
        </w:rPr>
        <w:t xml:space="preserve"> </w:t>
      </w:r>
      <w:r w:rsidRPr="00361E76">
        <w:rPr>
          <w:rFonts w:asciiTheme="majorHAnsi" w:hAnsiTheme="majorHAnsi" w:cstheme="majorHAnsi"/>
          <w:sz w:val="26"/>
          <w:szCs w:val="26"/>
        </w:rPr>
        <w:t>Neuznáváme chybu nebo odpovědnost bez potvrzení?</w:t>
      </w:r>
    </w:p>
    <w:p w14:paraId="03FC37E6" w14:textId="77777777" w:rsidR="002C4B9C" w:rsidRPr="00361E76" w:rsidRDefault="00000000">
      <w:pPr>
        <w:rPr>
          <w:rFonts w:asciiTheme="majorHAnsi" w:hAnsiTheme="majorHAnsi" w:cstheme="majorHAnsi"/>
          <w:sz w:val="26"/>
          <w:szCs w:val="26"/>
        </w:rPr>
      </w:pPr>
      <w:r w:rsidRPr="00361E76">
        <w:rPr>
          <w:rFonts w:ascii="Segoe UI Symbol" w:hAnsi="Segoe UI Symbol" w:cs="Segoe UI Symbol"/>
          <w:b/>
          <w:sz w:val="26"/>
          <w:szCs w:val="26"/>
        </w:rPr>
        <w:t>☐</w:t>
      </w:r>
      <w:r w:rsidRPr="00361E76">
        <w:rPr>
          <w:rFonts w:asciiTheme="majorHAnsi" w:hAnsiTheme="majorHAnsi" w:cstheme="majorHAnsi"/>
          <w:b/>
          <w:sz w:val="26"/>
          <w:szCs w:val="26"/>
        </w:rPr>
        <w:t xml:space="preserve"> </w:t>
      </w:r>
      <w:r w:rsidRPr="00361E76">
        <w:rPr>
          <w:rFonts w:asciiTheme="majorHAnsi" w:hAnsiTheme="majorHAnsi" w:cstheme="majorHAnsi"/>
          <w:sz w:val="26"/>
          <w:szCs w:val="26"/>
        </w:rPr>
        <w:t>Odpovídáme na všechny otázky klienta?</w:t>
      </w:r>
    </w:p>
    <w:p w14:paraId="7DF925F4" w14:textId="77777777" w:rsidR="002C4B9C" w:rsidRPr="00361E76" w:rsidRDefault="00000000">
      <w:pPr>
        <w:rPr>
          <w:rFonts w:asciiTheme="majorHAnsi" w:hAnsiTheme="majorHAnsi" w:cstheme="majorHAnsi"/>
          <w:sz w:val="26"/>
          <w:szCs w:val="26"/>
        </w:rPr>
      </w:pPr>
      <w:r w:rsidRPr="00361E76">
        <w:rPr>
          <w:rFonts w:ascii="Segoe UI Symbol" w:hAnsi="Segoe UI Symbol" w:cs="Segoe UI Symbol"/>
          <w:b/>
          <w:sz w:val="26"/>
          <w:szCs w:val="26"/>
        </w:rPr>
        <w:t>☐</w:t>
      </w:r>
      <w:r w:rsidRPr="00361E76">
        <w:rPr>
          <w:rFonts w:asciiTheme="majorHAnsi" w:hAnsiTheme="majorHAnsi" w:cstheme="majorHAnsi"/>
          <w:b/>
          <w:sz w:val="26"/>
          <w:szCs w:val="26"/>
        </w:rPr>
        <w:t xml:space="preserve"> </w:t>
      </w:r>
      <w:r w:rsidRPr="00361E76">
        <w:rPr>
          <w:rFonts w:asciiTheme="majorHAnsi" w:hAnsiTheme="majorHAnsi" w:cstheme="majorHAnsi"/>
          <w:sz w:val="26"/>
          <w:szCs w:val="26"/>
        </w:rPr>
        <w:t>Je další krok jasný: co, kdo, do kdy, jakým způsobem?</w:t>
      </w:r>
    </w:p>
    <w:p w14:paraId="5A31F2B5" w14:textId="77777777" w:rsidR="002C4B9C" w:rsidRPr="00361E76" w:rsidRDefault="00000000">
      <w:pPr>
        <w:rPr>
          <w:rFonts w:asciiTheme="majorHAnsi" w:hAnsiTheme="majorHAnsi" w:cstheme="majorHAnsi"/>
          <w:sz w:val="26"/>
          <w:szCs w:val="26"/>
        </w:rPr>
      </w:pPr>
      <w:r w:rsidRPr="00361E76">
        <w:rPr>
          <w:rFonts w:ascii="Segoe UI Symbol" w:hAnsi="Segoe UI Symbol" w:cs="Segoe UI Symbol"/>
          <w:b/>
          <w:sz w:val="26"/>
          <w:szCs w:val="26"/>
        </w:rPr>
        <w:t>☐</w:t>
      </w:r>
      <w:r w:rsidRPr="00361E76">
        <w:rPr>
          <w:rFonts w:asciiTheme="majorHAnsi" w:hAnsiTheme="majorHAnsi" w:cstheme="majorHAnsi"/>
          <w:b/>
          <w:sz w:val="26"/>
          <w:szCs w:val="26"/>
        </w:rPr>
        <w:t xml:space="preserve"> </w:t>
      </w:r>
      <w:r w:rsidRPr="00361E76">
        <w:rPr>
          <w:rFonts w:asciiTheme="majorHAnsi" w:hAnsiTheme="majorHAnsi" w:cstheme="majorHAnsi"/>
          <w:sz w:val="26"/>
          <w:szCs w:val="26"/>
        </w:rPr>
        <w:t>Je tón profesionální, věcný a bez obranných formulací?</w:t>
      </w:r>
    </w:p>
    <w:p w14:paraId="4938E757" w14:textId="77777777" w:rsidR="002C4B9C" w:rsidRPr="00361E76" w:rsidRDefault="00000000">
      <w:pPr>
        <w:rPr>
          <w:rFonts w:asciiTheme="majorHAnsi" w:hAnsiTheme="majorHAnsi" w:cstheme="majorHAnsi"/>
          <w:sz w:val="26"/>
          <w:szCs w:val="26"/>
        </w:rPr>
      </w:pPr>
      <w:r w:rsidRPr="00361E76">
        <w:rPr>
          <w:rFonts w:ascii="Segoe UI Symbol" w:hAnsi="Segoe UI Symbol" w:cs="Segoe UI Symbol"/>
          <w:b/>
          <w:sz w:val="26"/>
          <w:szCs w:val="26"/>
        </w:rPr>
        <w:t>☐</w:t>
      </w:r>
      <w:r w:rsidRPr="00361E76">
        <w:rPr>
          <w:rFonts w:asciiTheme="majorHAnsi" w:hAnsiTheme="majorHAnsi" w:cstheme="majorHAnsi"/>
          <w:b/>
          <w:sz w:val="26"/>
          <w:szCs w:val="26"/>
        </w:rPr>
        <w:t xml:space="preserve"> </w:t>
      </w:r>
      <w:r w:rsidRPr="00361E76">
        <w:rPr>
          <w:rFonts w:asciiTheme="majorHAnsi" w:hAnsiTheme="majorHAnsi" w:cstheme="majorHAnsi"/>
          <w:sz w:val="26"/>
          <w:szCs w:val="26"/>
        </w:rPr>
        <w:t>Není text zbytečně právnický, tvrdý nebo úřední?</w:t>
      </w:r>
    </w:p>
    <w:p w14:paraId="270FC96D" w14:textId="77777777" w:rsidR="002C4B9C" w:rsidRPr="00361E76" w:rsidRDefault="00000000">
      <w:pPr>
        <w:rPr>
          <w:rFonts w:asciiTheme="majorHAnsi" w:hAnsiTheme="majorHAnsi" w:cstheme="majorHAnsi"/>
          <w:sz w:val="26"/>
          <w:szCs w:val="26"/>
        </w:rPr>
      </w:pPr>
      <w:r w:rsidRPr="00361E76">
        <w:rPr>
          <w:rFonts w:ascii="Segoe UI Symbol" w:hAnsi="Segoe UI Symbol" w:cs="Segoe UI Symbol"/>
          <w:b/>
          <w:sz w:val="26"/>
          <w:szCs w:val="26"/>
        </w:rPr>
        <w:t>☐</w:t>
      </w:r>
      <w:r w:rsidRPr="00361E76">
        <w:rPr>
          <w:rFonts w:asciiTheme="majorHAnsi" w:hAnsiTheme="majorHAnsi" w:cstheme="majorHAnsi"/>
          <w:b/>
          <w:sz w:val="26"/>
          <w:szCs w:val="26"/>
        </w:rPr>
        <w:t xml:space="preserve"> </w:t>
      </w:r>
      <w:r w:rsidRPr="00361E76">
        <w:rPr>
          <w:rFonts w:asciiTheme="majorHAnsi" w:hAnsiTheme="majorHAnsi" w:cstheme="majorHAnsi"/>
          <w:sz w:val="26"/>
          <w:szCs w:val="26"/>
        </w:rPr>
        <w:t>Zkontroloval odpověď člověk podle interních pravidel?</w:t>
      </w:r>
    </w:p>
    <w:sectPr w:rsidR="002C4B9C" w:rsidRPr="00361E76" w:rsidSect="00034616">
      <w:footerReference w:type="default" r:id="rId8"/>
      <w:pgSz w:w="12240" w:h="15840"/>
      <w:pgMar w:top="1008" w:right="1080" w:bottom="936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F3BE46" w14:textId="77777777" w:rsidR="009C0361" w:rsidRDefault="009C0361">
      <w:pPr>
        <w:spacing w:after="0" w:line="240" w:lineRule="auto"/>
      </w:pPr>
      <w:r>
        <w:separator/>
      </w:r>
    </w:p>
  </w:endnote>
  <w:endnote w:type="continuationSeparator" w:id="0">
    <w:p w14:paraId="2E4164CF" w14:textId="77777777" w:rsidR="009C0361" w:rsidRDefault="009C03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D8297" w14:textId="77777777" w:rsidR="002C4B9C" w:rsidRDefault="00000000">
    <w:pPr>
      <w:pStyle w:val="Zpat"/>
      <w:jc w:val="center"/>
    </w:pPr>
    <w:r>
      <w:rPr>
        <w:sz w:val="16"/>
      </w:rPr>
      <w:t xml:space="preserve">E-book </w:t>
    </w:r>
    <w:proofErr w:type="spellStart"/>
    <w:r>
      <w:rPr>
        <w:sz w:val="16"/>
      </w:rPr>
      <w:t>promptů</w:t>
    </w:r>
    <w:proofErr w:type="spellEnd"/>
    <w:r>
      <w:rPr>
        <w:sz w:val="16"/>
      </w:rPr>
      <w:t xml:space="preserve"> | AI a </w:t>
    </w:r>
    <w:proofErr w:type="spellStart"/>
    <w:r>
      <w:rPr>
        <w:sz w:val="16"/>
      </w:rPr>
      <w:t>komunikace</w:t>
    </w:r>
    <w:proofErr w:type="spellEnd"/>
    <w:r>
      <w:rPr>
        <w:sz w:val="16"/>
      </w:rPr>
      <w:t xml:space="preserve"> s </w:t>
    </w:r>
    <w:proofErr w:type="spellStart"/>
    <w:r>
      <w:rPr>
        <w:sz w:val="16"/>
      </w:rPr>
      <w:t>klienty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3E7367" w14:textId="77777777" w:rsidR="009C0361" w:rsidRDefault="009C0361">
      <w:pPr>
        <w:spacing w:after="0" w:line="240" w:lineRule="auto"/>
      </w:pPr>
      <w:r>
        <w:separator/>
      </w:r>
    </w:p>
  </w:footnote>
  <w:footnote w:type="continuationSeparator" w:id="0">
    <w:p w14:paraId="7D16DAA7" w14:textId="77777777" w:rsidR="009C0361" w:rsidRDefault="009C03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lovanse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lovanse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Seznamsodrka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Seznamsodrka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29941132">
    <w:abstractNumId w:val="8"/>
  </w:num>
  <w:num w:numId="2" w16cid:durableId="959459351">
    <w:abstractNumId w:val="6"/>
  </w:num>
  <w:num w:numId="3" w16cid:durableId="673387342">
    <w:abstractNumId w:val="5"/>
  </w:num>
  <w:num w:numId="4" w16cid:durableId="1734617054">
    <w:abstractNumId w:val="4"/>
  </w:num>
  <w:num w:numId="5" w16cid:durableId="2111124886">
    <w:abstractNumId w:val="7"/>
  </w:num>
  <w:num w:numId="6" w16cid:durableId="366217906">
    <w:abstractNumId w:val="3"/>
  </w:num>
  <w:num w:numId="7" w16cid:durableId="1394230695">
    <w:abstractNumId w:val="2"/>
  </w:num>
  <w:num w:numId="8" w16cid:durableId="1471824888">
    <w:abstractNumId w:val="1"/>
  </w:num>
  <w:num w:numId="9" w16cid:durableId="1418986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2C4B9C"/>
    <w:rsid w:val="002E6886"/>
    <w:rsid w:val="00326F90"/>
    <w:rsid w:val="00361E76"/>
    <w:rsid w:val="009C0361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E68AC25"/>
  <w14:defaultImageDpi w14:val="300"/>
  <w15:docId w15:val="{D1088D60-1E15-4405-A8B8-F2D11CB1E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C693F"/>
    <w:rPr>
      <w:rFonts w:ascii="Aptos" w:hAnsi="Aptos"/>
      <w:sz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003366"/>
      <w:sz w:val="36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003366"/>
      <w:sz w:val="28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618BF"/>
  </w:style>
  <w:style w:type="paragraph" w:styleId="Zpat">
    <w:name w:val="footer"/>
    <w:basedOn w:val="Normln"/>
    <w:link w:val="Zpa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618BF"/>
  </w:style>
  <w:style w:type="paragraph" w:styleId="Bezmezer">
    <w:name w:val="No Spacing"/>
    <w:uiPriority w:val="1"/>
    <w:qFormat/>
    <w:rsid w:val="00FC693F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zev">
    <w:name w:val="Title"/>
    <w:basedOn w:val="Normln"/>
    <w:next w:val="Normln"/>
    <w:link w:val="Nzev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FC693F"/>
    <w:pPr>
      <w:ind w:left="720"/>
      <w:contextualSpacing/>
    </w:pPr>
  </w:style>
  <w:style w:type="paragraph" w:styleId="Zkladntext">
    <w:name w:val="Body Text"/>
    <w:basedOn w:val="Normln"/>
    <w:link w:val="ZkladntextChar"/>
    <w:uiPriority w:val="99"/>
    <w:unhideWhenUsed/>
    <w:rsid w:val="00AA1D8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AA1D8D"/>
  </w:style>
  <w:style w:type="paragraph" w:styleId="Zkladntext2">
    <w:name w:val="Body Text 2"/>
    <w:basedOn w:val="Normln"/>
    <w:link w:val="Zkladntext2Char"/>
    <w:uiPriority w:val="99"/>
    <w:unhideWhenUsed/>
    <w:rsid w:val="00AA1D8D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AA1D8D"/>
  </w:style>
  <w:style w:type="paragraph" w:styleId="Zkladntext3">
    <w:name w:val="Body Text 3"/>
    <w:basedOn w:val="Normln"/>
    <w:link w:val="Zkladn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rsid w:val="00AA1D8D"/>
    <w:rPr>
      <w:sz w:val="16"/>
      <w:szCs w:val="16"/>
    </w:rPr>
  </w:style>
  <w:style w:type="paragraph" w:styleId="Seznam">
    <w:name w:val="List"/>
    <w:basedOn w:val="Normln"/>
    <w:uiPriority w:val="99"/>
    <w:unhideWhenUsed/>
    <w:rsid w:val="00AA1D8D"/>
    <w:pPr>
      <w:ind w:left="360" w:hanging="360"/>
      <w:contextualSpacing/>
    </w:pPr>
  </w:style>
  <w:style w:type="paragraph" w:styleId="Seznam2">
    <w:name w:val="List 2"/>
    <w:basedOn w:val="Normln"/>
    <w:uiPriority w:val="99"/>
    <w:unhideWhenUsed/>
    <w:rsid w:val="00326F90"/>
    <w:pPr>
      <w:ind w:left="720" w:hanging="360"/>
      <w:contextualSpacing/>
    </w:pPr>
  </w:style>
  <w:style w:type="paragraph" w:styleId="Seznam3">
    <w:name w:val="List 3"/>
    <w:basedOn w:val="Normln"/>
    <w:uiPriority w:val="99"/>
    <w:unhideWhenUsed/>
    <w:rsid w:val="00326F90"/>
    <w:pPr>
      <w:ind w:left="1080" w:hanging="360"/>
      <w:contextualSpacing/>
    </w:pPr>
  </w:style>
  <w:style w:type="paragraph" w:styleId="Seznamsodrkami">
    <w:name w:val="List Bullet"/>
    <w:basedOn w:val="Normln"/>
    <w:uiPriority w:val="99"/>
    <w:unhideWhenUsed/>
    <w:rsid w:val="00326F90"/>
    <w:pPr>
      <w:numPr>
        <w:numId w:val="1"/>
      </w:numPr>
      <w:contextualSpacing/>
    </w:pPr>
  </w:style>
  <w:style w:type="paragraph" w:styleId="Seznamsodrkami2">
    <w:name w:val="List Bullet 2"/>
    <w:basedOn w:val="Normln"/>
    <w:uiPriority w:val="99"/>
    <w:unhideWhenUsed/>
    <w:rsid w:val="00326F90"/>
    <w:pPr>
      <w:numPr>
        <w:numId w:val="2"/>
      </w:numPr>
      <w:contextualSpacing/>
    </w:pPr>
  </w:style>
  <w:style w:type="paragraph" w:styleId="Seznamsodrkami3">
    <w:name w:val="List Bullet 3"/>
    <w:basedOn w:val="Normln"/>
    <w:uiPriority w:val="99"/>
    <w:unhideWhenUsed/>
    <w:rsid w:val="00326F90"/>
    <w:pPr>
      <w:numPr>
        <w:numId w:val="3"/>
      </w:numPr>
      <w:contextualSpacing/>
    </w:pPr>
  </w:style>
  <w:style w:type="paragraph" w:styleId="slovanseznam">
    <w:name w:val="List Number"/>
    <w:basedOn w:val="Normln"/>
    <w:uiPriority w:val="99"/>
    <w:unhideWhenUsed/>
    <w:rsid w:val="00326F90"/>
    <w:pPr>
      <w:numPr>
        <w:numId w:val="5"/>
      </w:numPr>
      <w:contextualSpacing/>
    </w:pPr>
  </w:style>
  <w:style w:type="paragraph" w:styleId="slovanseznam2">
    <w:name w:val="List Number 2"/>
    <w:basedOn w:val="Normln"/>
    <w:uiPriority w:val="99"/>
    <w:unhideWhenUsed/>
    <w:rsid w:val="0029639D"/>
    <w:pPr>
      <w:numPr>
        <w:numId w:val="6"/>
      </w:numPr>
      <w:contextualSpacing/>
    </w:pPr>
  </w:style>
  <w:style w:type="paragraph" w:styleId="slovanseznam3">
    <w:name w:val="List Number 3"/>
    <w:basedOn w:val="Normln"/>
    <w:uiPriority w:val="99"/>
    <w:unhideWhenUsed/>
    <w:rsid w:val="0029639D"/>
    <w:pPr>
      <w:numPr>
        <w:numId w:val="7"/>
      </w:numPr>
      <w:contextualSpacing/>
    </w:pPr>
  </w:style>
  <w:style w:type="paragraph" w:styleId="Pokraovnseznamu">
    <w:name w:val="List Continue"/>
    <w:basedOn w:val="Normln"/>
    <w:uiPriority w:val="99"/>
    <w:unhideWhenUsed/>
    <w:rsid w:val="0029639D"/>
    <w:pPr>
      <w:spacing w:after="120"/>
      <w:ind w:left="360"/>
      <w:contextualSpacing/>
    </w:pPr>
  </w:style>
  <w:style w:type="paragraph" w:styleId="Pokraovnseznamu2">
    <w:name w:val="List Continue 2"/>
    <w:basedOn w:val="Normln"/>
    <w:uiPriority w:val="99"/>
    <w:unhideWhenUsed/>
    <w:rsid w:val="0029639D"/>
    <w:pPr>
      <w:spacing w:after="120"/>
      <w:ind w:left="720"/>
      <w:contextualSpacing/>
    </w:pPr>
  </w:style>
  <w:style w:type="paragraph" w:styleId="Pokraovnseznamu3">
    <w:name w:val="List Continue 3"/>
    <w:basedOn w:val="Normln"/>
    <w:uiPriority w:val="99"/>
    <w:unhideWhenUsed/>
    <w:rsid w:val="0029639D"/>
    <w:pPr>
      <w:spacing w:after="120"/>
      <w:ind w:left="1080"/>
      <w:contextualSpacing/>
    </w:pPr>
  </w:style>
  <w:style w:type="paragraph" w:styleId="Textmakra">
    <w:name w:val="macro"/>
    <w:link w:val="Textmakra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makraChar">
    <w:name w:val="Text makra Char"/>
    <w:basedOn w:val="Standardnpsmoodstavce"/>
    <w:link w:val="Textmakra"/>
    <w:uiPriority w:val="99"/>
    <w:rsid w:val="0029639D"/>
    <w:rPr>
      <w:rFonts w:ascii="Courier" w:hAnsi="Courier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qFormat/>
    <w:rsid w:val="00FC693F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FC693F"/>
    <w:rPr>
      <w:i/>
      <w:iCs/>
      <w:color w:val="000000" w:themeColor="tex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iln">
    <w:name w:val="Strong"/>
    <w:basedOn w:val="Standardnpsmoodstavce"/>
    <w:uiPriority w:val="22"/>
    <w:qFormat/>
    <w:rsid w:val="00FC693F"/>
    <w:rPr>
      <w:b/>
      <w:bCs/>
    </w:rPr>
  </w:style>
  <w:style w:type="character" w:styleId="Zdraznn">
    <w:name w:val="Emphasis"/>
    <w:basedOn w:val="Standardnpsmoodstavce"/>
    <w:uiPriority w:val="20"/>
    <w:qFormat/>
    <w:rsid w:val="00FC693F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FC693F"/>
    <w:rPr>
      <w:b/>
      <w:bCs/>
      <w:i/>
      <w:iCs/>
      <w:color w:val="4F81BD" w:themeColor="accent1"/>
    </w:rPr>
  </w:style>
  <w:style w:type="character" w:styleId="Zdraznnjemn">
    <w:name w:val="Subtle Emphasis"/>
    <w:basedOn w:val="Standardnpsmoodstavce"/>
    <w:uiPriority w:val="19"/>
    <w:qFormat/>
    <w:rsid w:val="00FC693F"/>
    <w:rPr>
      <w:i/>
      <w:iCs/>
      <w:color w:val="808080" w:themeColor="text1" w:themeTint="7F"/>
    </w:rPr>
  </w:style>
  <w:style w:type="character" w:styleId="Zdraznnintenzivn">
    <w:name w:val="Intense Emphasis"/>
    <w:basedOn w:val="Standardnpsmoodstavce"/>
    <w:uiPriority w:val="21"/>
    <w:qFormat/>
    <w:rsid w:val="00FC693F"/>
    <w:rPr>
      <w:b/>
      <w:bCs/>
      <w:i/>
      <w:iCs/>
      <w:color w:val="4F81BD" w:themeColor="accent1"/>
    </w:rPr>
  </w:style>
  <w:style w:type="character" w:styleId="Odkazjemn">
    <w:name w:val="Subtle Reference"/>
    <w:basedOn w:val="Standardnpsmoodstavce"/>
    <w:uiPriority w:val="31"/>
    <w:qFormat/>
    <w:rsid w:val="00FC693F"/>
    <w:rPr>
      <w:smallCaps/>
      <w:color w:val="C0504D" w:themeColor="accent2"/>
      <w:u w:val="single"/>
    </w:rPr>
  </w:style>
  <w:style w:type="character" w:styleId="Odkazintenzivn">
    <w:name w:val="Intense Reference"/>
    <w:basedOn w:val="Standardnpsmoodstavce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Nzevknihy">
    <w:name w:val="Book Title"/>
    <w:basedOn w:val="Standardnpsmoodstavce"/>
    <w:uiPriority w:val="33"/>
    <w:qFormat/>
    <w:rsid w:val="00FC693F"/>
    <w:rPr>
      <w:b/>
      <w:b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FC693F"/>
    <w:pPr>
      <w:outlineLvl w:val="9"/>
    </w:pPr>
  </w:style>
  <w:style w:type="table" w:styleId="Mkatabulky">
    <w:name w:val="Table Grid"/>
    <w:basedOn w:val="Normlntabulka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tlstnovn">
    <w:name w:val="Light Shading"/>
    <w:basedOn w:val="Normlntabulka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tlstnovnzvraznn1">
    <w:name w:val="Light Shading Accent 1"/>
    <w:basedOn w:val="Normlntabulka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tlstnovnzvraznn2">
    <w:name w:val="Light Shading Accent 2"/>
    <w:basedOn w:val="Normlntabulka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tlstnovnzvraznn3">
    <w:name w:val="Light Shading Accent 3"/>
    <w:basedOn w:val="Normlntabulka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tlstnovnzvraznn4">
    <w:name w:val="Light Shading Accent 4"/>
    <w:basedOn w:val="Normlntabulka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tlstnovnzvraznn5">
    <w:name w:val="Light Shading Accent 5"/>
    <w:basedOn w:val="Normlntabulka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tlstnovnzvraznn6">
    <w:name w:val="Light Shading Accent 6"/>
    <w:basedOn w:val="Normlntabulka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vtlseznam">
    <w:name w:val="Light List"/>
    <w:basedOn w:val="Normlntabul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tlseznamzvraznn1">
    <w:name w:val="Light List Accent 1"/>
    <w:basedOn w:val="Normlntabul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tlseznamzvraznn2">
    <w:name w:val="Light List Accent 2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tlseznamzvraznn3">
    <w:name w:val="Light List Accent 3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tlseznamzvraznn4">
    <w:name w:val="Light List Accent 4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tlseznamzvraznn5">
    <w:name w:val="Light List Accent 5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vtlseznamzvraznn6">
    <w:name w:val="Light List Accent 6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tlmka">
    <w:name w:val="Light Grid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tlmkazvraznn1">
    <w:name w:val="Light Grid Accent 1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tlmkazvraznn2">
    <w:name w:val="Light Grid Accent 2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tlmkazvraznn3">
    <w:name w:val="Light Grid Accent 3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tlmkazvraznn4">
    <w:name w:val="Light Grid Accent 4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tlmkazvraznn5">
    <w:name w:val="Light Grid Accent 5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vtlmkazvraznn6">
    <w:name w:val="Light Grid Accent 6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tednstnovn1">
    <w:name w:val="Medium Shading 1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2">
    <w:name w:val="Medium Shading 1 Accent 2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3">
    <w:name w:val="Medium Shading 1 Accent 3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4">
    <w:name w:val="Medium Shading 1 Accent 4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5">
    <w:name w:val="Medium Shading 1 Accent 5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6">
    <w:name w:val="Medium Shading 1 Accent 6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2">
    <w:name w:val="Medium Shading 2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1">
    <w:name w:val="Medium Shading 2 Accent 1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2">
    <w:name w:val="Medium Shading 2 Accent 2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3">
    <w:name w:val="Medium Shading 2 Accent 3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4">
    <w:name w:val="Medium Shading 2 Accent 4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5">
    <w:name w:val="Medium Shading 2 Accent 5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6">
    <w:name w:val="Medium Shading 2 Accent 6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eznam1">
    <w:name w:val="Medium List 1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tednseznam1zvraznn1">
    <w:name w:val="Medium List 1 Accent 1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tednseznam1zvraznn2">
    <w:name w:val="Medium List 1 Accent 2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tednseznam1zvraznn3">
    <w:name w:val="Medium List 1 Accent 3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tednseznam1zvraznn4">
    <w:name w:val="Medium List 1 Accent 4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tednseznam1zvraznn5">
    <w:name w:val="Medium List 1 Accent 5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tednseznam1zvraznn6">
    <w:name w:val="Medium List 1 Accent 6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tednseznam2">
    <w:name w:val="Medium List 2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1">
    <w:name w:val="Medium List 2 Accent 1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2">
    <w:name w:val="Medium List 2 Accent 2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3">
    <w:name w:val="Medium List 2 Accent 3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4">
    <w:name w:val="Medium List 2 Accent 4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5">
    <w:name w:val="Medium List 2 Accent 5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6">
    <w:name w:val="Medium List 2 Accent 6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mka1">
    <w:name w:val="Medium Grid 1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tednmka1zvraznn1">
    <w:name w:val="Medium Grid 1 Accent 1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tednmka1zvraznn2">
    <w:name w:val="Medium Grid 1 Accent 2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tednmka1zvraznn3">
    <w:name w:val="Medium Grid 1 Accent 3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tednmka1zvraznn4">
    <w:name w:val="Medium Grid 1 Accent 4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tednmka1zvraznn5">
    <w:name w:val="Medium Grid 1 Accent 5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tednmka1zvraznn6">
    <w:name w:val="Medium Grid 1 Accent 6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tednmka2">
    <w:name w:val="Medium Grid 2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1">
    <w:name w:val="Medium Grid 2 Accent 1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2">
    <w:name w:val="Medium Grid 2 Accent 2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3">
    <w:name w:val="Medium Grid 2 Accent 3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4">
    <w:name w:val="Medium Grid 2 Accent 4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5">
    <w:name w:val="Medium Grid 2 Accent 5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6">
    <w:name w:val="Medium Grid 2 Accent 6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3">
    <w:name w:val="Medium Grid 3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tednmka3zvraznn1">
    <w:name w:val="Medium Grid 3 Accent 1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tednmka3zvraznn2">
    <w:name w:val="Medium Grid 3 Accent 2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tednmka3zvraznn3">
    <w:name w:val="Medium Grid 3 Accent 3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tednmka3zvraznn4">
    <w:name w:val="Medium Grid 3 Accent 4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tednmka3zvraznn5">
    <w:name w:val="Medium Grid 3 Accent 5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tednmka3zvraznn6">
    <w:name w:val="Medium Grid 3 Accent 6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mavseznam">
    <w:name w:val="Dark List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mavseznamzvraznn1">
    <w:name w:val="Dark List Accent 1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mavseznamzvraznn2">
    <w:name w:val="Dark List Accent 2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mavseznamzvraznn3">
    <w:name w:val="Dark List Accent 3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mavseznamzvraznn4">
    <w:name w:val="Dark List Accent 4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mavseznamzvraznn5">
    <w:name w:val="Dark List Accent 5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mavseznamzvraznn6">
    <w:name w:val="Dark List Accent 6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Barevnstnovn">
    <w:name w:val="Colorful Shading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1">
    <w:name w:val="Colorful Shading Accent 1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2">
    <w:name w:val="Colorful Shading Accent 2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3">
    <w:name w:val="Colorful Shading Accent 3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evnstnovnzvraznn4">
    <w:name w:val="Colorful Shading Accent 4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5">
    <w:name w:val="Colorful Shading Accent 5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6">
    <w:name w:val="Colorful Shading Accent 6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eznam">
    <w:name w:val="Colorful List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Barevnseznamzvraznn1">
    <w:name w:val="Colorful List Accent 1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Barevnseznamzvraznn2">
    <w:name w:val="Colorful List Accent 2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Barevnseznamzvraznn3">
    <w:name w:val="Colorful List Accent 3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Barevnseznamzvraznn4">
    <w:name w:val="Colorful List Accent 4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Barevnseznamzvraznn5">
    <w:name w:val="Colorful List Accent 5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Barevnseznamzvraznn6">
    <w:name w:val="Colorful List Accent 6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Barevnmka">
    <w:name w:val="Colorful Grid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Barevnmkazvraznn1">
    <w:name w:val="Colorful Grid Accent 1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Barevnmkazvraznn2">
    <w:name w:val="Colorful Grid Accent 2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Barevnmkazvraznn3">
    <w:name w:val="Colorful Grid Accent 3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evnmkazvraznn4">
    <w:name w:val="Colorful Grid Accent 4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Barevnmkazvraznn5">
    <w:name w:val="Colorful Grid Accent 5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Barevnmkazvraznn6">
    <w:name w:val="Colorful Grid Accent 6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Subtitlecustom">
    <w:name w:val="Subtitle custom"/>
    <w:rPr>
      <w:rFonts w:ascii="Aptos" w:hAnsi="Aptos"/>
      <w:color w:val="555555"/>
      <w:sz w:val="24"/>
    </w:rPr>
  </w:style>
  <w:style w:type="paragraph" w:customStyle="1" w:styleId="Intro">
    <w:name w:val="Intro"/>
    <w:rPr>
      <w:rFonts w:ascii="Aptos" w:hAnsi="Aptos"/>
      <w:color w:val="333333"/>
      <w:sz w:val="20"/>
    </w:rPr>
  </w:style>
  <w:style w:type="paragraph" w:customStyle="1" w:styleId="Prompttitle">
    <w:name w:val="Prompt title"/>
    <w:pPr>
      <w:spacing w:before="160" w:after="20"/>
    </w:pPr>
    <w:rPr>
      <w:rFonts w:ascii="Aptos" w:hAnsi="Aptos"/>
      <w:b/>
      <w:color w:val="003366"/>
      <w:sz w:val="20"/>
    </w:rPr>
  </w:style>
  <w:style w:type="paragraph" w:customStyle="1" w:styleId="Promptbox">
    <w:name w:val="Prompt box"/>
    <w:pPr>
      <w:spacing w:before="60" w:after="160"/>
      <w:ind w:left="259" w:right="144"/>
    </w:pPr>
    <w:rPr>
      <w:rFonts w:ascii="Aptos" w:hAnsi="Aptos"/>
      <w:color w:val="111111"/>
      <w:sz w:val="18"/>
    </w:rPr>
  </w:style>
  <w:style w:type="paragraph" w:customStyle="1" w:styleId="Note">
    <w:name w:val="Note"/>
    <w:pPr>
      <w:spacing w:after="100"/>
      <w:ind w:left="259"/>
    </w:pPr>
    <w:rPr>
      <w:rFonts w:ascii="Aptos" w:hAnsi="Aptos"/>
      <w:color w:val="666666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11</Pages>
  <Words>2141</Words>
  <Characters>13727</Characters>
  <Application>Microsoft Office Word</Application>
  <DocSecurity>0</DocSecurity>
  <Lines>311</Lines>
  <Paragraphs>167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15701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Jedna až pět Jedna až pět</cp:lastModifiedBy>
  <cp:revision>2</cp:revision>
  <dcterms:created xsi:type="dcterms:W3CDTF">2026-06-02T19:46:00Z</dcterms:created>
  <dcterms:modified xsi:type="dcterms:W3CDTF">2026-06-02T19:46:00Z</dcterms:modified>
  <cp:category/>
</cp:coreProperties>
</file>